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7A8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7A8" w:rsidRPr="001B7E07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D457A8" w:rsidRPr="001B7E07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Министерство образования Ростовской области </w:t>
      </w:r>
    </w:p>
    <w:p w:rsidR="00D457A8" w:rsidRPr="001B7E07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B7E07">
        <w:rPr>
          <w:rFonts w:ascii="Times New Roman" w:hAnsi="Times New Roman" w:cs="Times New Roman"/>
          <w:sz w:val="28"/>
          <w:szCs w:val="28"/>
        </w:rPr>
        <w:t>Кашарский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 xml:space="preserve"> отдел образования администрации </w:t>
      </w:r>
      <w:proofErr w:type="spellStart"/>
      <w:r w:rsidRPr="001B7E07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457A8" w:rsidRPr="001B7E07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1B7E07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 xml:space="preserve"> СОШ </w:t>
      </w:r>
    </w:p>
    <w:p w:rsidR="00D457A8" w:rsidRPr="001B7E07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7A8" w:rsidRPr="001B7E07" w:rsidRDefault="001B7E07" w:rsidP="001B7E07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971F6" w:rsidRPr="001B7E07">
        <w:rPr>
          <w:rFonts w:ascii="Times New Roman" w:hAnsi="Times New Roman" w:cs="Times New Roman"/>
          <w:sz w:val="28"/>
          <w:szCs w:val="28"/>
        </w:rPr>
        <w:t>Утверждено</w:t>
      </w:r>
    </w:p>
    <w:p w:rsidR="00D457A8" w:rsidRPr="001B7E07" w:rsidRDefault="001971F6" w:rsidP="001B7E07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               Директор</w:t>
      </w:r>
      <w:r w:rsidR="001B7E07" w:rsidRPr="001B7E07">
        <w:rPr>
          <w:rFonts w:ascii="Times New Roman" w:hAnsi="Times New Roman" w:cs="Times New Roman"/>
          <w:sz w:val="28"/>
          <w:szCs w:val="28"/>
        </w:rPr>
        <w:t xml:space="preserve"> </w:t>
      </w:r>
      <w:r w:rsidR="00D457A8" w:rsidRPr="001B7E07">
        <w:rPr>
          <w:rFonts w:ascii="Times New Roman" w:hAnsi="Times New Roman" w:cs="Times New Roman"/>
          <w:sz w:val="28"/>
          <w:szCs w:val="28"/>
        </w:rPr>
        <w:t xml:space="preserve">    </w:t>
      </w:r>
      <w:r w:rsidRPr="001B7E0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457A8" w:rsidRPr="001B7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7A8" w:rsidRPr="001B7E07" w:rsidRDefault="00D457A8" w:rsidP="00D457A8">
      <w:pPr>
        <w:jc w:val="right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_________     Д.И. Губарев </w:t>
      </w:r>
    </w:p>
    <w:p w:rsidR="00D457A8" w:rsidRPr="001B7E07" w:rsidRDefault="001971F6" w:rsidP="001971F6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D457A8" w:rsidRPr="001B7E07">
        <w:rPr>
          <w:rFonts w:ascii="Times New Roman" w:hAnsi="Times New Roman" w:cs="Times New Roman"/>
          <w:sz w:val="28"/>
          <w:szCs w:val="28"/>
        </w:rPr>
        <w:t>Приказ №92</w:t>
      </w:r>
      <w:r w:rsidRPr="001B7E07">
        <w:rPr>
          <w:rFonts w:ascii="Times New Roman" w:hAnsi="Times New Roman" w:cs="Times New Roman"/>
          <w:sz w:val="28"/>
          <w:szCs w:val="28"/>
        </w:rPr>
        <w:t xml:space="preserve"> от</w:t>
      </w:r>
      <w:r w:rsidR="001B7E07">
        <w:rPr>
          <w:rFonts w:ascii="Times New Roman" w:hAnsi="Times New Roman" w:cs="Times New Roman"/>
          <w:sz w:val="28"/>
          <w:szCs w:val="28"/>
        </w:rPr>
        <w:t xml:space="preserve"> </w:t>
      </w:r>
      <w:r w:rsidRPr="001B7E07">
        <w:rPr>
          <w:rFonts w:ascii="Times New Roman" w:hAnsi="Times New Roman" w:cs="Times New Roman"/>
          <w:sz w:val="28"/>
          <w:szCs w:val="28"/>
        </w:rPr>
        <w:t>01</w:t>
      </w:r>
      <w:r w:rsidR="001B7E07">
        <w:rPr>
          <w:rFonts w:ascii="Times New Roman" w:hAnsi="Times New Roman" w:cs="Times New Roman"/>
          <w:sz w:val="28"/>
          <w:szCs w:val="28"/>
        </w:rPr>
        <w:t>.</w:t>
      </w:r>
      <w:r w:rsidRPr="001B7E07">
        <w:rPr>
          <w:rFonts w:ascii="Times New Roman" w:hAnsi="Times New Roman" w:cs="Times New Roman"/>
          <w:sz w:val="28"/>
          <w:szCs w:val="28"/>
        </w:rPr>
        <w:t>09.2025г</w:t>
      </w:r>
    </w:p>
    <w:p w:rsidR="00D457A8" w:rsidRPr="001B7E07" w:rsidRDefault="00D457A8" w:rsidP="00D457A8">
      <w:pPr>
        <w:ind w:firstLine="5580"/>
        <w:jc w:val="right"/>
        <w:rPr>
          <w:rFonts w:ascii="Times New Roman" w:hAnsi="Times New Roman" w:cs="Times New Roman"/>
          <w:sz w:val="28"/>
          <w:szCs w:val="28"/>
        </w:rPr>
      </w:pPr>
    </w:p>
    <w:p w:rsidR="00D457A8" w:rsidRPr="001B7E07" w:rsidRDefault="00D457A8" w:rsidP="00D457A8">
      <w:pPr>
        <w:rPr>
          <w:rFonts w:ascii="Times New Roman" w:hAnsi="Times New Roman" w:cs="Times New Roman"/>
          <w:sz w:val="28"/>
          <w:szCs w:val="28"/>
        </w:rPr>
      </w:pPr>
    </w:p>
    <w:p w:rsidR="009D634F" w:rsidRPr="001B7E07" w:rsidRDefault="009D634F" w:rsidP="009D63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1B7E07" w:rsidRPr="001B7E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даптированная</w:t>
      </w:r>
      <w:r w:rsidR="001971F6" w:rsidRPr="001B7E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основная общеобразовательная рабочая программа начального общего образования для слабослышащих и позднооглохших детей </w:t>
      </w:r>
      <w:proofErr w:type="gramStart"/>
      <w:r w:rsidR="001971F6" w:rsidRPr="001B7E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Вариант</w:t>
      </w:r>
      <w:proofErr w:type="gramEnd"/>
      <w:r w:rsidR="001971F6" w:rsidRPr="001B7E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2.2)</w:t>
      </w:r>
    </w:p>
    <w:p w:rsidR="001B7E07" w:rsidRPr="001B7E07" w:rsidRDefault="001B7E07" w:rsidP="001B7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34F" w:rsidRPr="001B7E07" w:rsidRDefault="001971F6" w:rsidP="001B7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труду (технология)</w:t>
      </w:r>
    </w:p>
    <w:p w:rsidR="009D634F" w:rsidRPr="001B7E07" w:rsidRDefault="009D634F" w:rsidP="009D63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6159" w:rsidRPr="001B7E07" w:rsidRDefault="009D634F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16159"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</w:t>
      </w:r>
      <w:proofErr w:type="gramStart"/>
      <w:r w:rsidR="00F16159"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образования: </w:t>
      </w:r>
      <w:r w:rsidR="001971F6"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proofErr w:type="gramEnd"/>
      <w:r w:rsidR="001971F6"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r w:rsidR="00F16159"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</w:t>
      </w:r>
      <w:r w:rsidR="001F6432"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альное общее образование </w:t>
      </w:r>
    </w:p>
    <w:p w:rsidR="00F16159" w:rsidRPr="001B7E07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1B7E07" w:rsidRDefault="00D52FD2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часов: 34</w:t>
      </w:r>
      <w:r w:rsidR="00F16159"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</w:t>
      </w:r>
    </w:p>
    <w:p w:rsidR="00F16159" w:rsidRPr="001B7E07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1B7E07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базовый</w:t>
      </w:r>
    </w:p>
    <w:p w:rsidR="00F16159" w:rsidRPr="001B7E07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1B7E07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Ефремова Светлана Владимировна                               </w:t>
      </w:r>
    </w:p>
    <w:p w:rsidR="00F16159" w:rsidRPr="001B7E07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59" w:rsidRPr="001B7E07" w:rsidRDefault="00F16159" w:rsidP="00F16159">
      <w:pPr>
        <w:rPr>
          <w:rFonts w:ascii="Times New Roman" w:hAnsi="Times New Roman" w:cs="Times New Roman"/>
          <w:b/>
          <w:sz w:val="28"/>
          <w:szCs w:val="28"/>
        </w:rPr>
      </w:pPr>
    </w:p>
    <w:p w:rsidR="001F6432" w:rsidRPr="001B7E07" w:rsidRDefault="001F6432" w:rsidP="00F16159">
      <w:pPr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программы начального общего образования по технологии 1- 4 классы и авторской программы </w:t>
      </w:r>
      <w:proofErr w:type="spellStart"/>
      <w:r w:rsidRPr="001B7E07">
        <w:rPr>
          <w:rFonts w:ascii="Times New Roman" w:hAnsi="Times New Roman" w:cs="Times New Roman"/>
          <w:sz w:val="28"/>
          <w:szCs w:val="28"/>
        </w:rPr>
        <w:t>Е.А.Лутцевой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7E07">
        <w:rPr>
          <w:rFonts w:ascii="Times New Roman" w:hAnsi="Times New Roman" w:cs="Times New Roman"/>
          <w:sz w:val="28"/>
          <w:szCs w:val="28"/>
        </w:rPr>
        <w:t>Т.П.Зуевой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>. М: Просвещение 2023г.</w:t>
      </w:r>
    </w:p>
    <w:p w:rsidR="001F6432" w:rsidRPr="001B7E07" w:rsidRDefault="001F6432" w:rsidP="00F16159">
      <w:pPr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 xml:space="preserve">Учебник под редакцией </w:t>
      </w:r>
      <w:proofErr w:type="spellStart"/>
      <w:r w:rsidRPr="001B7E07">
        <w:rPr>
          <w:rFonts w:ascii="Times New Roman" w:hAnsi="Times New Roman" w:cs="Times New Roman"/>
          <w:sz w:val="28"/>
          <w:szCs w:val="28"/>
        </w:rPr>
        <w:t>Е.А.Лутцевой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7E07">
        <w:rPr>
          <w:rFonts w:ascii="Times New Roman" w:hAnsi="Times New Roman" w:cs="Times New Roman"/>
          <w:sz w:val="28"/>
          <w:szCs w:val="28"/>
        </w:rPr>
        <w:t>Т.П.Зуевой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 xml:space="preserve"> «Технология» 2класс Издательство «Просвещение» Москва 2023г.</w:t>
      </w:r>
    </w:p>
    <w:p w:rsidR="00F16159" w:rsidRPr="001B7E07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59" w:rsidRPr="001B7E07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59" w:rsidRPr="001B7E07" w:rsidRDefault="001B7E07" w:rsidP="00F1615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1B7E07">
        <w:rPr>
          <w:rFonts w:ascii="Times New Roman" w:hAnsi="Times New Roman" w:cs="Times New Roman"/>
          <w:sz w:val="28"/>
          <w:szCs w:val="28"/>
        </w:rPr>
        <w:t>л.Кашары</w:t>
      </w:r>
      <w:proofErr w:type="spellEnd"/>
      <w:r w:rsidRPr="001B7E07">
        <w:rPr>
          <w:rFonts w:ascii="Times New Roman" w:hAnsi="Times New Roman" w:cs="Times New Roman"/>
          <w:sz w:val="28"/>
          <w:szCs w:val="28"/>
        </w:rPr>
        <w:t xml:space="preserve"> 2025г.</w:t>
      </w:r>
      <w:r w:rsidR="001F6432" w:rsidRPr="001B7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34F" w:rsidRPr="001B7E07" w:rsidRDefault="009D634F" w:rsidP="009D63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E044B9" w:rsidRPr="001B7E07" w:rsidRDefault="00E044B9" w:rsidP="00101E3B">
      <w:pPr>
        <w:autoSpaceDE w:val="0"/>
        <w:autoSpaceDN w:val="0"/>
        <w:spacing w:after="0" w:line="310" w:lineRule="exact"/>
        <w:ind w:right="3598"/>
        <w:jc w:val="right"/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</w:pPr>
    </w:p>
    <w:p w:rsidR="00101E3B" w:rsidRPr="001B7E07" w:rsidRDefault="00101E3B" w:rsidP="00101E3B">
      <w:pPr>
        <w:autoSpaceDE w:val="0"/>
        <w:autoSpaceDN w:val="0"/>
        <w:spacing w:after="0" w:line="310" w:lineRule="exact"/>
        <w:ind w:right="3598"/>
        <w:jc w:val="right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1. Пояснительная записка. </w:t>
      </w:r>
    </w:p>
    <w:p w:rsidR="00101E3B" w:rsidRPr="001B7E07" w:rsidRDefault="00FB65F3" w:rsidP="00101E3B">
      <w:pPr>
        <w:autoSpaceDE w:val="0"/>
        <w:autoSpaceDN w:val="0"/>
        <w:spacing w:before="58" w:after="30"/>
        <w:ind w:left="302" w:right="60" w:firstLine="460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Адаптированная рабочая программа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по  труду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(технологии) </w:t>
      </w:r>
      <w:r w:rsidR="00101E3B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2 класса разработана в соответствии с требованиями ФГОС нового стандарта начального общего образования для обучающихся с ОВЗ и на основе примерной программы по </w:t>
      </w:r>
    </w:p>
    <w:tbl>
      <w:tblPr>
        <w:tblW w:w="0" w:type="auto"/>
        <w:tblInd w:w="140" w:type="dxa"/>
        <w:tblLayout w:type="fixed"/>
        <w:tblLook w:val="04A0" w:firstRow="1" w:lastRow="0" w:firstColumn="1" w:lastColumn="0" w:noHBand="0" w:noVBand="1"/>
      </w:tblPr>
      <w:tblGrid>
        <w:gridCol w:w="2160"/>
        <w:gridCol w:w="1660"/>
        <w:gridCol w:w="560"/>
        <w:gridCol w:w="1820"/>
        <w:gridCol w:w="560"/>
        <w:gridCol w:w="1160"/>
        <w:gridCol w:w="1600"/>
      </w:tblGrid>
      <w:tr w:rsidR="00101E3B" w:rsidRPr="001B7E07" w:rsidTr="004A5F8D">
        <w:trPr>
          <w:trHeight w:hRule="exact" w:val="370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16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технологиии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</w:tc>
        <w:tc>
          <w:tcPr>
            <w:tcW w:w="16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включенной 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2380" w:type="dxa"/>
            <w:gridSpan w:val="2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содержательный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19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примерной </w:t>
            </w:r>
          </w:p>
        </w:tc>
      </w:tr>
      <w:tr w:rsidR="00101E3B" w:rsidRPr="001B7E07" w:rsidTr="004A5F8D">
        <w:trPr>
          <w:trHeight w:hRule="exact" w:val="372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адаптированной </w:t>
            </w:r>
          </w:p>
        </w:tc>
        <w:tc>
          <w:tcPr>
            <w:tcW w:w="16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316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основной </w:t>
            </w:r>
          </w:p>
        </w:tc>
        <w:tc>
          <w:tcPr>
            <w:tcW w:w="2380" w:type="dxa"/>
            <w:gridSpan w:val="2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образовательной </w:t>
            </w:r>
          </w:p>
        </w:tc>
        <w:tc>
          <w:tcPr>
            <w:tcW w:w="1720" w:type="dxa"/>
            <w:gridSpan w:val="2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программы 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начального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before="28" w:after="32" w:line="252" w:lineRule="auto"/>
        <w:ind w:left="30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для слабослышащих и позднооглохших обучающихся (вариант 2.2). </w:t>
      </w:r>
    </w:p>
    <w:tbl>
      <w:tblPr>
        <w:tblW w:w="0" w:type="auto"/>
        <w:tblInd w:w="260" w:type="dxa"/>
        <w:tblLayout w:type="fixed"/>
        <w:tblLook w:val="04A0" w:firstRow="1" w:lastRow="0" w:firstColumn="1" w:lastColumn="0" w:noHBand="0" w:noVBand="1"/>
      </w:tblPr>
      <w:tblGrid>
        <w:gridCol w:w="2480"/>
        <w:gridCol w:w="2360"/>
        <w:gridCol w:w="3640"/>
        <w:gridCol w:w="940"/>
      </w:tblGrid>
      <w:tr w:rsidR="00101E3B" w:rsidRPr="001B7E07" w:rsidTr="004A5F8D">
        <w:trPr>
          <w:trHeight w:hRule="exact" w:val="400"/>
        </w:trPr>
        <w:tc>
          <w:tcPr>
            <w:tcW w:w="248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0" w:lineRule="auto"/>
              <w:ind w:lef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Коррекционная </w:t>
            </w:r>
          </w:p>
        </w:tc>
        <w:tc>
          <w:tcPr>
            <w:tcW w:w="236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направленность </w:t>
            </w:r>
          </w:p>
        </w:tc>
        <w:tc>
          <w:tcPr>
            <w:tcW w:w="364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обучения слабослышащих </w:t>
            </w:r>
          </w:p>
        </w:tc>
        <w:tc>
          <w:tcPr>
            <w:tcW w:w="94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0" w:lineRule="auto"/>
              <w:ind w:left="218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детей </w:t>
            </w:r>
          </w:p>
        </w:tc>
      </w:tr>
    </w:tbl>
    <w:p w:rsidR="00101E3B" w:rsidRPr="001B7E07" w:rsidRDefault="00101E3B" w:rsidP="00101E3B">
      <w:pPr>
        <w:tabs>
          <w:tab w:val="left" w:pos="262"/>
          <w:tab w:val="left" w:pos="588"/>
        </w:tabs>
        <w:autoSpaceDE w:val="0"/>
        <w:autoSpaceDN w:val="0"/>
        <w:spacing w:after="0" w:line="266" w:lineRule="auto"/>
        <w:ind w:left="22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обеспечивается реализацией следующих условий организации учебного процесса: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Ориентация педагогического процесса на преобразование всех сторон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личности слабослышащего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ребѐнка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Коррекцию и воссоздание наиболее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важных психических функций, их качеств и свойств. </w:t>
      </w:r>
    </w:p>
    <w:p w:rsidR="00101E3B" w:rsidRPr="001B7E07" w:rsidRDefault="00101E3B" w:rsidP="00101E3B">
      <w:pPr>
        <w:tabs>
          <w:tab w:val="left" w:pos="588"/>
        </w:tabs>
        <w:autoSpaceDE w:val="0"/>
        <w:autoSpaceDN w:val="0"/>
        <w:spacing w:before="58" w:after="0" w:line="254" w:lineRule="auto"/>
        <w:ind w:left="22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Преодоление речевого недоразвития посредством обучения языку,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овладения терминологией. </w:t>
      </w:r>
    </w:p>
    <w:p w:rsidR="00101E3B" w:rsidRPr="001B7E07" w:rsidRDefault="00101E3B" w:rsidP="00101E3B">
      <w:pPr>
        <w:autoSpaceDE w:val="0"/>
        <w:autoSpaceDN w:val="0"/>
        <w:spacing w:before="60" w:after="0" w:line="230" w:lineRule="auto"/>
        <w:ind w:left="22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Максимальное расширение речевой практики. </w:t>
      </w:r>
    </w:p>
    <w:p w:rsidR="00101E3B" w:rsidRPr="001B7E07" w:rsidRDefault="00101E3B" w:rsidP="00101E3B">
      <w:pPr>
        <w:tabs>
          <w:tab w:val="left" w:pos="588"/>
        </w:tabs>
        <w:autoSpaceDE w:val="0"/>
        <w:autoSpaceDN w:val="0"/>
        <w:spacing w:before="60" w:after="0" w:line="254" w:lineRule="auto"/>
        <w:ind w:left="22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Стимулирование различными средствами, методами и формами работы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самостоятельной практической и умственной деятельности учащихся. </w:t>
      </w:r>
    </w:p>
    <w:p w:rsidR="00101E3B" w:rsidRPr="001B7E07" w:rsidRDefault="00101E3B" w:rsidP="00101E3B">
      <w:pPr>
        <w:autoSpaceDE w:val="0"/>
        <w:autoSpaceDN w:val="0"/>
        <w:spacing w:before="58" w:after="0"/>
        <w:ind w:left="588" w:right="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Привлечение наглядно-действенных средств и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приѐмов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способствующих формированию представлений, понятий и требующих использования словесных способов обозначения. </w:t>
      </w:r>
    </w:p>
    <w:p w:rsidR="00101E3B" w:rsidRPr="001B7E07" w:rsidRDefault="00FB65F3" w:rsidP="00101E3B">
      <w:pPr>
        <w:autoSpaceDE w:val="0"/>
        <w:autoSpaceDN w:val="0"/>
        <w:spacing w:before="432" w:after="0"/>
        <w:ind w:left="302" w:right="68" w:firstLine="460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Адаптированная р</w:t>
      </w:r>
      <w:r w:rsidR="00101E3B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абочая программа ориентирована на слабослышащих, </w:t>
      </w:r>
      <w:proofErr w:type="gramStart"/>
      <w:r w:rsidR="00101E3B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позднооглох</w:t>
      </w:r>
      <w:r w:rsidR="004A5F8D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ших </w:t>
      </w:r>
      <w:r w:rsidR="00101E3B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</w:t>
      </w:r>
      <w:proofErr w:type="gramEnd"/>
      <w:r w:rsidR="00101E3B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составлена с учетом возрастных и особых образовательных потребностей  обучающихся. </w:t>
      </w:r>
    </w:p>
    <w:p w:rsidR="00101E3B" w:rsidRPr="001B7E07" w:rsidRDefault="00101E3B" w:rsidP="00101E3B">
      <w:pPr>
        <w:tabs>
          <w:tab w:val="left" w:pos="540"/>
        </w:tabs>
        <w:autoSpaceDE w:val="0"/>
        <w:autoSpaceDN w:val="0"/>
        <w:spacing w:before="2" w:after="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Цель программы: 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заложить и сформировать фундамент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общетрудовых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навыков для дальнейшей социализации учащихся.</w:t>
      </w:r>
    </w:p>
    <w:p w:rsidR="00101E3B" w:rsidRPr="001B7E07" w:rsidRDefault="00101E3B" w:rsidP="00101E3B">
      <w:pPr>
        <w:tabs>
          <w:tab w:val="left" w:pos="540"/>
          <w:tab w:val="left" w:pos="622"/>
          <w:tab w:val="left" w:pos="890"/>
          <w:tab w:val="left" w:pos="982"/>
        </w:tabs>
        <w:autoSpaceDE w:val="0"/>
        <w:autoSpaceDN w:val="0"/>
        <w:spacing w:before="4" w:after="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Задачи: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 трудовых  интересов,  способностей  и  компенсаторных возможностей в ходе овладения трудовыми навыками;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 первоначальных  представлений  о  сознательном  и нравственном  значении  труда  в  жизни  человека  и  общества;  о  ми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   профессий;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 трудовых  умений,  необходимых  в  разных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жизненных сферах,  овладение  умением  адекватно  применять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доступные технологии  и  освоенные  трудовые  навыки  для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полноценной коммуникации, социального и трудового взаимодействия;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способности обучающихся к самообслуживанию; воспитание </w:t>
      </w:r>
    </w:p>
    <w:p w:rsidR="00101E3B" w:rsidRPr="001B7E07" w:rsidRDefault="00101E3B" w:rsidP="00101E3B">
      <w:pPr>
        <w:tabs>
          <w:tab w:val="left" w:pos="622"/>
          <w:tab w:val="left" w:pos="982"/>
        </w:tabs>
        <w:autoSpaceDE w:val="0"/>
        <w:autoSpaceDN w:val="0"/>
        <w:spacing w:after="0" w:line="364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трудолюбия;  усвоение  «житейских»  понятий;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использованию технических средств, информационных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технологий;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 способностей  и  интересов  обучающихся  к  использованию предметных и компьютерных технологий в трудовой деятельности;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 положительного  опыта  и  установки  на  активное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 освоенных  технологий  и  навыков  для  своего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жизнеобеспечения, социального развития и помощи близким</w:t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;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слухозрительного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восприятия  и  достаточно  внятного  и естественного  воспроизведения  тематической  и  терминологической лексики, используемой при изучении данного предмета. </w:t>
      </w:r>
    </w:p>
    <w:p w:rsidR="00101E3B" w:rsidRPr="001B7E07" w:rsidRDefault="00101E3B" w:rsidP="00101E3B">
      <w:pPr>
        <w:autoSpaceDE w:val="0"/>
        <w:autoSpaceDN w:val="0"/>
        <w:spacing w:before="2" w:after="0" w:line="370" w:lineRule="exact"/>
        <w:ind w:left="262" w:firstLine="62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 учебной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 на уроках технологии  учитываются и </w:t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особые задачи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которые определяются  специфичностью учащихся, ограниченностью их речевого развития.  Весь процесс обучения максимально насыщен речевым общением, а не молчаливым выполнением практических заданий. </w:t>
      </w:r>
    </w:p>
    <w:p w:rsidR="00101E3B" w:rsidRPr="001B7E07" w:rsidRDefault="00101E3B" w:rsidP="00101E3B">
      <w:pPr>
        <w:tabs>
          <w:tab w:val="left" w:pos="540"/>
          <w:tab w:val="left" w:pos="2112"/>
        </w:tabs>
        <w:autoSpaceDE w:val="0"/>
        <w:autoSpaceDN w:val="0"/>
        <w:spacing w:before="362" w:after="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2.Общая характеристика учебного предмета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Важнейшей  особенностью </w:t>
      </w:r>
      <w:r w:rsidR="00FB65F3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учебного  предмета  «Труд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 в начальной  школе  является  то,  что  он  строятся  на  уникальной психологической  и  дидактической  базе  —  предметно  практической деятельности, которая служит в младшем школьном возрасте необходимой составляющей  целостного  процесса  духовного,  нравственного  и интеллектуального развития (прежде  всего абстрактного,  конструктивного мышления и пространственного воображения). </w:t>
      </w:r>
    </w:p>
    <w:p w:rsidR="00101E3B" w:rsidRPr="001B7E07" w:rsidRDefault="00101E3B" w:rsidP="00101E3B">
      <w:pPr>
        <w:autoSpaceDE w:val="0"/>
        <w:autoSpaceDN w:val="0"/>
        <w:spacing w:before="60" w:after="0" w:line="271" w:lineRule="auto"/>
        <w:ind w:left="262" w:firstLine="27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Продуктивная  предметная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деятельность  на  уроках  технологии является  основой  формирования  познавательных  способностей слабослышащих и позднооглохших  обучающихся,  стремления  активно познавать историю материальной культуры и семейных традиций своего и других народов и уважительно относиться к ним. В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ней  все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элементы  учебной  деятельности (планирование, ориентировка  в  задании,  преобразование,  оценка продукта,  умение  распознавать  и  ставить  задачи,  возникающие  в контексте  практической ситуации,  предлагать  практические  способы решения,  добиваться достижения  результата  и  т.  д.)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предстают  в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наглядном  виде  и  тем  самым становятся более понятными для детей. Поэтому она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 опорной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формирования  системы  универсальных учебных  действий  для слабослышащих и позднооглохших обучающихся. </w:t>
      </w:r>
    </w:p>
    <w:p w:rsidR="00101E3B" w:rsidRPr="001B7E07" w:rsidRDefault="00101E3B" w:rsidP="00101E3B">
      <w:pPr>
        <w:autoSpaceDE w:val="0"/>
        <w:autoSpaceDN w:val="0"/>
        <w:spacing w:before="58" w:after="0" w:line="254" w:lineRule="auto"/>
        <w:ind w:left="262" w:firstLine="27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Практико-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ориентированная  направленность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содержани</w:t>
      </w:r>
      <w:r w:rsidR="00FB65F3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я  учебного предмета «Труд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 естественным  путем  интегрирует  знания, </w:t>
      </w: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68" w:right="694" w:bottom="666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8" w:line="220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autoSpaceDE w:val="0"/>
        <w:autoSpaceDN w:val="0"/>
        <w:spacing w:after="30" w:line="266" w:lineRule="auto"/>
        <w:ind w:left="262" w:right="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полученные  при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изучении  других  учебных  предметов  (математика, окружающий мир, изобразительное искусство, русский язык,)  и  позволяет реализовать  их  в  интеллектуально  практической деятельности ученика. Это, в свою очередь, создает условия для развития инициативности,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изобретательности,  гибкости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мышления.  </w:t>
      </w:r>
      <w:proofErr w:type="gramStart"/>
      <w:r w:rsidR="00FB65F3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 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своей сути </w:t>
      </w:r>
    </w:p>
    <w:tbl>
      <w:tblPr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1380"/>
        <w:gridCol w:w="1980"/>
        <w:gridCol w:w="500"/>
        <w:gridCol w:w="2180"/>
        <w:gridCol w:w="1400"/>
        <w:gridCol w:w="1720"/>
        <w:gridCol w:w="420"/>
      </w:tblGrid>
      <w:tr w:rsidR="00101E3B" w:rsidRPr="001B7E07" w:rsidTr="004A5F8D">
        <w:trPr>
          <w:trHeight w:hRule="exact" w:val="370"/>
        </w:trPr>
        <w:tc>
          <w:tcPr>
            <w:tcW w:w="13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является 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комплексным 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21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интегративным 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учебным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предметом.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ind w:right="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before="28" w:after="0" w:line="252" w:lineRule="auto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содержательном плане он предполагает реальные взаимосвязи практически со всеми предметами начальной школы.</w:t>
      </w:r>
    </w:p>
    <w:p w:rsidR="00101E3B" w:rsidRPr="001B7E07" w:rsidRDefault="00101E3B" w:rsidP="00101E3B">
      <w:pPr>
        <w:tabs>
          <w:tab w:val="left" w:pos="540"/>
          <w:tab w:val="left" w:pos="586"/>
          <w:tab w:val="left" w:pos="610"/>
          <w:tab w:val="left" w:pos="622"/>
          <w:tab w:val="left" w:pos="982"/>
          <w:tab w:val="left" w:pos="2138"/>
        </w:tabs>
        <w:autoSpaceDE w:val="0"/>
        <w:autoSpaceDN w:val="0"/>
        <w:spacing w:before="2" w:after="3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Italic" w:hAnsi="Times New Roman" w:cs="Times New Roman"/>
          <w:b/>
          <w:i/>
          <w:color w:val="000000"/>
          <w:sz w:val="28"/>
          <w:szCs w:val="28"/>
        </w:rPr>
        <w:t xml:space="preserve"> Формы работы</w:t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: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индивидуальная ра</w:t>
      </w:r>
      <w:r w:rsidR="004A5F8D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бота, 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элементов игры в качестве обратной связи и оценки деятельности одноклассников, деятельность с элементами соревнования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="00FB65F3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изучение труда  (технология) 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начальной школе отводится 1 ч в неделю.    Курс рассчитан на 34 ч — во 2 классе (34 учебные недели)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4. Описание ценностных ориентиров содержания учебного предмета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Базовыми ценностными ориентирами, положенными в основу данной программы, являются: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B7E07">
        <w:rPr>
          <w:rFonts w:ascii="Times New Roman" w:eastAsia="Courier New" w:hAnsi="Times New Roman" w:cs="Times New Roman"/>
          <w:color w:val="000000"/>
          <w:sz w:val="28"/>
          <w:szCs w:val="28"/>
        </w:rPr>
        <w:t>o</w:t>
      </w:r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>развитие</w:t>
      </w:r>
      <w:proofErr w:type="spellEnd"/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 xml:space="preserve"> умения учиться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первого шага к самообразованию 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самовоспитанию, а именно: развитие широких познавательных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интересов, инициативы и любознательности, мотивов познания и </w:t>
      </w:r>
    </w:p>
    <w:tbl>
      <w:tblPr>
        <w:tblW w:w="0" w:type="auto"/>
        <w:tblInd w:w="480" w:type="dxa"/>
        <w:tblLayout w:type="fixed"/>
        <w:tblLook w:val="04A0" w:firstRow="1" w:lastRow="0" w:firstColumn="1" w:lastColumn="0" w:noHBand="0" w:noVBand="1"/>
      </w:tblPr>
      <w:tblGrid>
        <w:gridCol w:w="2080"/>
        <w:gridCol w:w="2100"/>
        <w:gridCol w:w="2280"/>
        <w:gridCol w:w="500"/>
        <w:gridCol w:w="1860"/>
        <w:gridCol w:w="380"/>
      </w:tblGrid>
      <w:tr w:rsidR="00101E3B" w:rsidRPr="001B7E07" w:rsidTr="004A5F8D">
        <w:trPr>
          <w:trHeight w:hRule="exact" w:val="368"/>
        </w:trPr>
        <w:tc>
          <w:tcPr>
            <w:tcW w:w="20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ind w:left="5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творчества; 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</w:t>
            </w:r>
          </w:p>
        </w:tc>
        <w:tc>
          <w:tcPr>
            <w:tcW w:w="22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умения  учиться 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способности 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3" w:lineRule="auto"/>
              <w:ind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</w:p>
        </w:tc>
      </w:tr>
    </w:tbl>
    <w:p w:rsidR="00101E3B" w:rsidRPr="001B7E07" w:rsidRDefault="00101E3B" w:rsidP="00101E3B">
      <w:pPr>
        <w:tabs>
          <w:tab w:val="left" w:pos="982"/>
        </w:tabs>
        <w:autoSpaceDE w:val="0"/>
        <w:autoSpaceDN w:val="0"/>
        <w:spacing w:after="28" w:line="366" w:lineRule="exact"/>
        <w:ind w:left="62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своей деятельности (планированию, контролю, оценке); </w:t>
      </w:r>
      <w:proofErr w:type="spellStart"/>
      <w:r w:rsidRPr="001B7E07">
        <w:rPr>
          <w:rFonts w:ascii="Times New Roman" w:eastAsia="Courier New" w:hAnsi="Times New Roman" w:cs="Times New Roman"/>
          <w:color w:val="000000"/>
          <w:sz w:val="28"/>
          <w:szCs w:val="28"/>
        </w:rPr>
        <w:t>o</w:t>
      </w:r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>развитие</w:t>
      </w:r>
      <w:proofErr w:type="spellEnd"/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 xml:space="preserve"> самостоятельности, инициативы и ответственности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>личности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условия ее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самоактуализации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развитие готовности к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самостоятельным действиям, ответственности за их результаты;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целеустремленности и настойчивости в достижении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целей, готовности к преодолению трудностей; способности уважать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труда других людей; </w:t>
      </w:r>
    </w:p>
    <w:tbl>
      <w:tblPr>
        <w:tblW w:w="0" w:type="auto"/>
        <w:tblInd w:w="300" w:type="dxa"/>
        <w:tblLayout w:type="fixed"/>
        <w:tblLook w:val="04A0" w:firstRow="1" w:lastRow="0" w:firstColumn="1" w:lastColumn="0" w:noHBand="0" w:noVBand="1"/>
      </w:tblPr>
      <w:tblGrid>
        <w:gridCol w:w="2060"/>
        <w:gridCol w:w="1100"/>
        <w:gridCol w:w="1860"/>
        <w:gridCol w:w="1380"/>
        <w:gridCol w:w="820"/>
        <w:gridCol w:w="580"/>
        <w:gridCol w:w="520"/>
        <w:gridCol w:w="1080"/>
      </w:tblGrid>
      <w:tr w:rsidR="00101E3B" w:rsidRPr="001B7E07" w:rsidTr="004A5F8D">
        <w:trPr>
          <w:trHeight w:hRule="exact" w:val="364"/>
        </w:trPr>
        <w:tc>
          <w:tcPr>
            <w:tcW w:w="20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2" w:lineRule="exact"/>
              <w:ind w:left="32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E0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o</w:t>
            </w: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>развитие</w:t>
            </w:r>
            <w:proofErr w:type="spellEnd"/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6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2" w:lineRule="exact"/>
              <w:ind w:left="19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ценностно-смысловой </w:t>
            </w:r>
          </w:p>
        </w:tc>
        <w:tc>
          <w:tcPr>
            <w:tcW w:w="138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2" w:lineRule="exact"/>
              <w:ind w:left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сферы </w:t>
            </w:r>
          </w:p>
        </w:tc>
        <w:tc>
          <w:tcPr>
            <w:tcW w:w="1920" w:type="dxa"/>
            <w:gridSpan w:val="3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>личности</w:t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</w:p>
        </w:tc>
        <w:tc>
          <w:tcPr>
            <w:tcW w:w="108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2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основе </w:t>
            </w:r>
          </w:p>
        </w:tc>
      </w:tr>
      <w:tr w:rsidR="00101E3B" w:rsidRPr="001B7E07" w:rsidTr="004A5F8D">
        <w:trPr>
          <w:trHeight w:hRule="exact" w:val="380"/>
        </w:trPr>
        <w:tc>
          <w:tcPr>
            <w:tcW w:w="316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8" w:after="0" w:line="233" w:lineRule="auto"/>
              <w:ind w:left="68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общечеловеческих </w:t>
            </w:r>
          </w:p>
        </w:tc>
        <w:tc>
          <w:tcPr>
            <w:tcW w:w="186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8" w:after="0" w:line="233" w:lineRule="auto"/>
              <w:ind w:left="19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принципов </w:t>
            </w:r>
          </w:p>
        </w:tc>
        <w:tc>
          <w:tcPr>
            <w:tcW w:w="220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8" w:after="0" w:line="233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нравственности </w:t>
            </w:r>
          </w:p>
        </w:tc>
        <w:tc>
          <w:tcPr>
            <w:tcW w:w="58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8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160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8" w:after="0" w:line="233" w:lineRule="auto"/>
              <w:ind w:left="19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гуманизма;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before="28" w:after="30" w:line="252" w:lineRule="auto"/>
        <w:ind w:left="98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формирования эстетических чувств и чувства прекрасного через знакомство с национальной и отечественной материальной культурой; </w:t>
      </w:r>
    </w:p>
    <w:tbl>
      <w:tblPr>
        <w:tblW w:w="0" w:type="auto"/>
        <w:tblInd w:w="300" w:type="dxa"/>
        <w:tblLayout w:type="fixed"/>
        <w:tblLook w:val="04A0" w:firstRow="1" w:lastRow="0" w:firstColumn="1" w:lastColumn="0" w:noHBand="0" w:noVBand="1"/>
      </w:tblPr>
      <w:tblGrid>
        <w:gridCol w:w="2680"/>
        <w:gridCol w:w="540"/>
        <w:gridCol w:w="1240"/>
        <w:gridCol w:w="620"/>
        <w:gridCol w:w="1380"/>
        <w:gridCol w:w="900"/>
        <w:gridCol w:w="680"/>
        <w:gridCol w:w="1020"/>
        <w:gridCol w:w="340"/>
      </w:tblGrid>
      <w:tr w:rsidR="00101E3B" w:rsidRPr="001B7E07" w:rsidTr="004A5F8D">
        <w:trPr>
          <w:trHeight w:hRule="exact" w:val="362"/>
        </w:trPr>
        <w:tc>
          <w:tcPr>
            <w:tcW w:w="26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0" w:lineRule="exact"/>
              <w:ind w:left="32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E0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o</w:t>
            </w: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>формирование</w:t>
            </w:r>
            <w:proofErr w:type="spellEnd"/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00" w:type="dxa"/>
            <w:gridSpan w:val="3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психологических </w:t>
            </w:r>
          </w:p>
        </w:tc>
        <w:tc>
          <w:tcPr>
            <w:tcW w:w="138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условий </w:t>
            </w:r>
          </w:p>
        </w:tc>
        <w:tc>
          <w:tcPr>
            <w:tcW w:w="158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развития </w:t>
            </w:r>
          </w:p>
        </w:tc>
        <w:tc>
          <w:tcPr>
            <w:tcW w:w="136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310" w:lineRule="exact"/>
              <w:ind w:left="19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 xml:space="preserve">общения, </w:t>
            </w:r>
          </w:p>
        </w:tc>
      </w:tr>
      <w:tr w:rsidR="00101E3B" w:rsidRPr="001B7E07" w:rsidTr="004A5F8D">
        <w:trPr>
          <w:trHeight w:hRule="exact" w:val="380"/>
        </w:trPr>
        <w:tc>
          <w:tcPr>
            <w:tcW w:w="322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0" w:after="0" w:line="310" w:lineRule="exact"/>
              <w:ind w:left="68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Italic" w:hAnsi="Times New Roman" w:cs="Times New Roman"/>
                <w:i/>
                <w:color w:val="000000"/>
                <w:sz w:val="28"/>
                <w:szCs w:val="28"/>
              </w:rPr>
              <w:t>сотрудничества</w:t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</w:p>
        </w:tc>
        <w:tc>
          <w:tcPr>
            <w:tcW w:w="1240" w:type="dxa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основе: </w:t>
            </w:r>
          </w:p>
        </w:tc>
        <w:tc>
          <w:tcPr>
            <w:tcW w:w="2900" w:type="dxa"/>
            <w:gridSpan w:val="3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доброжелательности, </w:t>
            </w:r>
          </w:p>
        </w:tc>
        <w:tc>
          <w:tcPr>
            <w:tcW w:w="1700" w:type="dxa"/>
            <w:gridSpan w:val="2"/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готовности 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0" w:after="0" w:line="23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before="30" w:after="0" w:line="264" w:lineRule="auto"/>
        <w:ind w:left="982" w:right="26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сотрудничеству, оказанию помощи тем, кто в ней нуждается; уважения к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окружающим  -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слушать и слышать партнера, признавать право каждого на собственное мнение и принимать решения с учетом позиций всех участников.</w:t>
      </w:r>
    </w:p>
    <w:p w:rsidR="00101E3B" w:rsidRPr="001B7E07" w:rsidRDefault="00101E3B" w:rsidP="00101E3B">
      <w:pPr>
        <w:autoSpaceDE w:val="0"/>
        <w:autoSpaceDN w:val="0"/>
        <w:spacing w:before="62" w:after="0" w:line="312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5. Планируемые результаты освоение учебного предмета </w:t>
      </w: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70" w:right="740" w:bottom="656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50" w:line="220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tabs>
          <w:tab w:val="left" w:pos="622"/>
          <w:tab w:val="left" w:pos="822"/>
          <w:tab w:val="left" w:pos="890"/>
          <w:tab w:val="left" w:pos="960"/>
          <w:tab w:val="left" w:pos="982"/>
        </w:tabs>
        <w:autoSpaceDE w:val="0"/>
        <w:autoSpaceDN w:val="0"/>
        <w:spacing w:after="0" w:line="368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Планируемые </w:t>
      </w:r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>личностные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освоения рабочей программы , определяемые  ПАООП  НОО(вариант 2.2):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осознание  себя  как  гражданина  России;  формирование  чувства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гордости  за  свою  родину,  российский  народ  и  историю  России;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уважительного отношения к иному мнению, истории 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культуре других народов;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принятие  и  освоение  социальной  роли  обучающегося,  развитие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мотивов  учебной  деятельности  и  формирование  личностного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смысла учения;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эстетических потребностей, ценностей и чувств;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 этических  чувств,  доброжелательности  и  эмоционально-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нравственной  отзывчивости,  понимания  и  сопереживания  чувствам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 людей;  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 навыков  сотрудничества  со  взрослыми  и  сверстниками  в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разных  социальных  ситуациях,  умения  не  создавать  конфликтов  и 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находить выходы из спорных ситуаций; 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 установки  на  безопасный,  здоровый  образ  жизни,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 мотивации  к  творческому  труду,  работе  на  результат,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бережному отношению к материальным и духовным ценностям;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 адекватных  представлений  о  собственных  возможностях  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ограничениях,  о  насущно  необходимом  жизнеобеспечении  (умение          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адекватно  оценивать  свои  силы;  пользоваться  индивидуальными        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слуховыми  аппаратами  и  другими  личными  адаптированными сред    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ствами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разных ситуациях; 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 начальными  умениями  адаптации  в  динамично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изменяющемся и развивающемся мире;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 социально-бытовыми  умениями,  используемыми  в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повседневной  жизни  (представления  об  устройстве  домашней  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школьной  жизни;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владение  речевыми  средствами  для  включения  в повседневные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школьные  и  бытовые  дела, навыками  коммуникации. </w:t>
      </w:r>
    </w:p>
    <w:p w:rsidR="00101E3B" w:rsidRPr="001B7E07" w:rsidRDefault="00101E3B" w:rsidP="00101E3B">
      <w:pPr>
        <w:autoSpaceDE w:val="0"/>
        <w:autoSpaceDN w:val="0"/>
        <w:spacing w:after="0" w:line="370" w:lineRule="exact"/>
        <w:ind w:left="262" w:right="436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>Метапредметные</w:t>
      </w:r>
      <w:proofErr w:type="spellEnd"/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 xml:space="preserve">  результаты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освоения  программы включают освоенные  обучающимися  универсальные  учебные  действия (познавательные,  регулятивные  и  коммуникативные),  обеспечивающие овладение  ключевыми компетенциями,  составляющими  основу  умения учиться, и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межпредметными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знаниями, а также способность решать учебные и  жизненные  задачи  и  готовность  к  овладению  в  дальнейшем  АООП основного образования. </w:t>
      </w:r>
    </w:p>
    <w:p w:rsidR="00101E3B" w:rsidRPr="001B7E07" w:rsidRDefault="00101E3B" w:rsidP="00101E3B">
      <w:pPr>
        <w:autoSpaceDE w:val="0"/>
        <w:autoSpaceDN w:val="0"/>
        <w:spacing w:before="58" w:after="0" w:line="230" w:lineRule="auto"/>
        <w:ind w:left="622"/>
        <w:rPr>
          <w:rFonts w:ascii="Times New Roman" w:hAnsi="Times New Roman" w:cs="Times New Roman"/>
          <w:sz w:val="28"/>
          <w:szCs w:val="28"/>
        </w:rPr>
      </w:pP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отражают: </w:t>
      </w: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68" w:right="344" w:bottom="660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6" w:line="220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tabs>
          <w:tab w:val="left" w:pos="610"/>
          <w:tab w:val="left" w:pos="622"/>
          <w:tab w:val="left" w:pos="696"/>
          <w:tab w:val="left" w:pos="982"/>
          <w:tab w:val="left" w:pos="1056"/>
        </w:tabs>
        <w:autoSpaceDE w:val="0"/>
        <w:autoSpaceDN w:val="0"/>
        <w:spacing w:after="30" w:line="368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 способностью  принимать  и  сохранять  цели  и  задачи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учебной деятельности, поиска средств ее осуществления; освоение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способов  решения  проблем  творческого  и  поискового характера;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 умения  планировать,  контролировать  и  оценивать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учебные действия в соответствии с поставленной задачей и условиями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 реализации;  определять  наиболее  эффективные  способы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достижения результата;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 умения  понимать  причины  успеха  (неуспеха)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учебной деятельности  и  способности  конструктивно  действовать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даже  в ситуациях неуспеха;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 логическими  действиями  сравнения,  анализа,  синтеза,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обобщения, классификации по родовидовым признакам, установления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аналогий и причинно-следственных связей, построения рассуждений,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отнесения к известным понятиям;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желание  и  умения  вступать  в  устную  коммуникацию  при решении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учебных, бытовых и социокультурных задач;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готовность признавать  возможность  существования  различных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точек  зрения  и права  каждого  иметь  свою;  готовность  давать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оценку  событий,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 общей  цели  и  путей  ее  достижения;  умение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договариваться  о  распределении  функций  и  ролей  в  совместной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деятельности;  осуществлять  взаимный  контроль  в  совместной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деятельности,  адекватно  оценивать  собственное  поведение  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поведение окружающих;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 начальными  сведениями  о  сущности  и  особенностях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объектов,  процессов  и  явлений  действительности  (природных,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социальных,  культурных,  технических  и  других)  в  соответствии  с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содержанием конкретного  предмета «Технология»;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 учетом  индивидуальных  возможностей  и  особых  образовательных потребностей  слабослышащих и позднооглохших обучающихся </w:t>
      </w:r>
      <w:r w:rsidRPr="001B7E07">
        <w:rPr>
          <w:rFonts w:ascii="Times New Roman" w:eastAsia="Times New Roman,Italic" w:hAnsi="Times New Roman" w:cs="Times New Roman"/>
          <w:i/>
          <w:color w:val="000000"/>
          <w:sz w:val="28"/>
          <w:szCs w:val="28"/>
        </w:rPr>
        <w:t xml:space="preserve">предметные результаты 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освоения программы отражают: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первоначальных представлений о значении труда в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 человека и общества, о профессиях;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представлений о свойствах материалов;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 навыков  самообслуживания;  овладение доступными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трудовыми умениями и навыками использования инструментов и </w:t>
      </w: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960"/>
        <w:gridCol w:w="1620"/>
        <w:gridCol w:w="1800"/>
        <w:gridCol w:w="1420"/>
        <w:gridCol w:w="1180"/>
        <w:gridCol w:w="1180"/>
      </w:tblGrid>
      <w:tr w:rsidR="00101E3B" w:rsidRPr="001B7E07" w:rsidTr="004A5F8D">
        <w:trPr>
          <w:trHeight w:hRule="exact" w:val="370"/>
        </w:trPr>
        <w:tc>
          <w:tcPr>
            <w:tcW w:w="19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2" w:after="0" w:line="230" w:lineRule="auto"/>
              <w:ind w:right="11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обработки 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различных 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материалов;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усвоение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правил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2" w:after="0" w:line="23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техники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before="30" w:after="0" w:line="233" w:lineRule="auto"/>
        <w:ind w:left="1056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безопасности; </w:t>
      </w: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68" w:right="758" w:bottom="844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6" w:line="220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tabs>
          <w:tab w:val="left" w:pos="1056"/>
          <w:tab w:val="left" w:pos="3210"/>
          <w:tab w:val="left" w:pos="3966"/>
          <w:tab w:val="left" w:pos="5334"/>
          <w:tab w:val="left" w:pos="6580"/>
          <w:tab w:val="left" w:pos="7740"/>
          <w:tab w:val="left" w:pos="8230"/>
        </w:tabs>
        <w:autoSpaceDE w:val="0"/>
        <w:autoSpaceDN w:val="0"/>
        <w:spacing w:after="0" w:line="271" w:lineRule="auto"/>
        <w:ind w:left="696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интереса  и  способностей  к  предметно-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преобразующей  деятельности,  воспитание  творческого  подхода  к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решению доступных технологических задач;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первоначальных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навыков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совместной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деятельности,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сотрудничества,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взаимопомощи, продуктивной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планирования и организации;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eastAsia="Wingdings" w:hAnsi="Times New Roman" w:cs="Times New Roman"/>
          <w:color w:val="000000"/>
          <w:sz w:val="28"/>
          <w:szCs w:val="28"/>
        </w:rPr>
        <w:t>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первоначальных умений использования   основных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устройств компьютера  для  ввода, вывода, обработки  информации;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навыков работы  с простыми  информационными  объектами;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освоение  элементарных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приѐмов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поиска  информации  и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 электронных образовательных ресурсов..</w:t>
      </w:r>
    </w:p>
    <w:p w:rsidR="00101E3B" w:rsidRPr="001B7E07" w:rsidRDefault="00101E3B" w:rsidP="00101E3B">
      <w:pPr>
        <w:tabs>
          <w:tab w:val="left" w:pos="470"/>
          <w:tab w:val="left" w:pos="540"/>
          <w:tab w:val="left" w:pos="610"/>
        </w:tabs>
        <w:autoSpaceDE w:val="0"/>
        <w:autoSpaceDN w:val="0"/>
        <w:spacing w:before="6" w:after="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="004A5F8D"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К концу 2 класса обучающаяся научи</w:t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тся: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-определять названия и назначения материалов, ручных инструментов;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-использовать знание по правилам безопасности труда и личной гигиены      </w:t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работе с инструментами;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-организовывать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своѐ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рабочее место, поддерживать порядок во время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боты;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="004A5F8D"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Обучающаяся буде</w:t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т уметь: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-экономно размечать материалы с помощью шаблона;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-сгибать листы бумаги  и</w:t>
      </w:r>
      <w:r w:rsidR="004A5F8D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вдвое и вчетверо, резать бумагу и ткань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ножницами   по линии разметки, соединять детали из бумаги с помощью клея, беречь  книги и тетради, обертывать их;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-вышивать стежками «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вперѐд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иголку»;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-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контролировать правильность действий. </w:t>
      </w:r>
    </w:p>
    <w:p w:rsidR="00101E3B" w:rsidRPr="001B7E07" w:rsidRDefault="00101E3B" w:rsidP="00101E3B">
      <w:pPr>
        <w:autoSpaceDE w:val="0"/>
        <w:autoSpaceDN w:val="0"/>
        <w:spacing w:before="8" w:after="0" w:line="368" w:lineRule="exact"/>
        <w:ind w:left="540" w:right="288" w:firstLine="70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Основные критерии оценки: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-правильное, качественное и в полном объеме выполнение заданий;  -осознанное выполнение задания;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-трудолюбие, самостоятельность; инициатива, творчество, самоконтроль. </w:t>
      </w:r>
    </w:p>
    <w:p w:rsidR="00101E3B" w:rsidRPr="001B7E07" w:rsidRDefault="00101E3B" w:rsidP="00101E3B">
      <w:pPr>
        <w:tabs>
          <w:tab w:val="left" w:pos="470"/>
          <w:tab w:val="left" w:pos="540"/>
        </w:tabs>
        <w:autoSpaceDE w:val="0"/>
        <w:autoSpaceDN w:val="0"/>
        <w:spacing w:before="58" w:after="0" w:line="266" w:lineRule="auto"/>
        <w:ind w:left="262" w:right="43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-экономное расходование материалов, соблюдение правил сохранности инструментов;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-соблюдение правил безопасности труда и личной гигиены;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-активное пользование связной речи;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-знание названий инструментов, материалов, трудовых операций. </w:t>
      </w:r>
    </w:p>
    <w:p w:rsidR="00101E3B" w:rsidRPr="001B7E07" w:rsidRDefault="00101E3B" w:rsidP="00101E3B">
      <w:pPr>
        <w:tabs>
          <w:tab w:val="left" w:pos="610"/>
          <w:tab w:val="left" w:pos="3400"/>
        </w:tabs>
        <w:autoSpaceDE w:val="0"/>
        <w:autoSpaceDN w:val="0"/>
        <w:spacing w:before="8" w:after="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6. Содержание предмета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Общекультурные  и  </w:t>
      </w:r>
      <w:proofErr w:type="spellStart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общетрудовые</w:t>
      </w:r>
      <w:proofErr w:type="spellEnd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 компетенции.  Основы культуры труда, самообслуживания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Трудовая деятельность и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значение в жизни человека.  Рукотворный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мир  как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результат  труда  человека;  разнообразие  предметов  рукотворного </w:t>
      </w: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68" w:right="650" w:bottom="844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50" w:line="220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autoSpaceDE w:val="0"/>
        <w:autoSpaceDN w:val="0"/>
        <w:spacing w:after="0" w:line="262" w:lineRule="auto"/>
        <w:ind w:left="262" w:right="8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мира  (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техника,  предметы  быта  и  декоративно-прикладного  искусства  и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 отношение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природе как источнику сырьевых ресурсов. Мастера и их профессии. </w:t>
      </w:r>
    </w:p>
    <w:p w:rsidR="00101E3B" w:rsidRPr="001B7E07" w:rsidRDefault="00101E3B" w:rsidP="00101E3B">
      <w:pPr>
        <w:autoSpaceDE w:val="0"/>
        <w:autoSpaceDN w:val="0"/>
        <w:spacing w:before="58" w:after="0" w:line="269" w:lineRule="auto"/>
        <w:ind w:left="262" w:right="86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 задания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организация  рабочего  места  в  зависимости  от  вида работы,  планирование  трудового  процесса.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Рациональное  размещение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 рабочем месте материалов и инструментов, распределение рабочего времени.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  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анализ  информации  (из  учебника  и  других  дидактических материалов), 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использование  в  организации  работы.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 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корректировка  хода  работы.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 в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малых  группах,  осуществление сотрудничества,  выполнение  социальных  ролей  (руководитель  и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подчинѐнный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101E3B" w:rsidRPr="001B7E07" w:rsidRDefault="00101E3B" w:rsidP="00101E3B">
      <w:pPr>
        <w:autoSpaceDE w:val="0"/>
        <w:autoSpaceDN w:val="0"/>
        <w:spacing w:before="60" w:after="0" w:line="262" w:lineRule="auto"/>
        <w:ind w:left="262" w:firstLine="34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Культура  межличностных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отношений  в  совместной  деятельности.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 доступных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видов  работ  по  самообслуживанию, домашнему труду. </w:t>
      </w:r>
    </w:p>
    <w:p w:rsidR="00101E3B" w:rsidRPr="001B7E07" w:rsidRDefault="00101E3B" w:rsidP="00101E3B">
      <w:pPr>
        <w:autoSpaceDE w:val="0"/>
        <w:autoSpaceDN w:val="0"/>
        <w:spacing w:before="4" w:after="0" w:line="370" w:lineRule="exact"/>
        <w:ind w:left="262" w:firstLine="348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Технология  ручной</w:t>
      </w:r>
      <w:proofErr w:type="gramEnd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 обработки  материалов (обработка бумаги)  Элементы графической  грамоты.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 понятие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  материалах,  их происхождении. Исследование элементарных физических, механических и технологических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  доступных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материалов.  Многообразие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материалов  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их практическое применение в жизни. Подготовка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материалов  к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работе.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Экономное  расходование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материалов.  Выбор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материалов  по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их  декоративно-художественным  и конструктивным свойствам,  использование  соответствующих  способов обработки материалов в зависимости от назначения изделия. </w:t>
      </w:r>
    </w:p>
    <w:p w:rsidR="00101E3B" w:rsidRPr="001B7E07" w:rsidRDefault="00101E3B" w:rsidP="00101E3B">
      <w:pPr>
        <w:autoSpaceDE w:val="0"/>
        <w:autoSpaceDN w:val="0"/>
        <w:spacing w:before="58" w:after="28" w:line="264" w:lineRule="auto"/>
        <w:ind w:left="262" w:right="8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Инструменты  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приспособления  для  обработки  материалов  (знание названий  используемых  инструментов),  выполнение 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приѐмов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их рационального и безопасного использования. Общее представление о технологическом процессе: анализ устройства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и  назначения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изделия; </w:t>
      </w:r>
    </w:p>
    <w:tbl>
      <w:tblPr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2220"/>
        <w:gridCol w:w="3220"/>
        <w:gridCol w:w="2240"/>
        <w:gridCol w:w="1500"/>
        <w:gridCol w:w="420"/>
      </w:tblGrid>
      <w:tr w:rsidR="00101E3B" w:rsidRPr="001B7E07" w:rsidTr="004A5F8D">
        <w:trPr>
          <w:trHeight w:hRule="exact" w:val="370"/>
        </w:trPr>
        <w:tc>
          <w:tcPr>
            <w:tcW w:w="222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выстраивание </w:t>
            </w:r>
          </w:p>
        </w:tc>
        <w:tc>
          <w:tcPr>
            <w:tcW w:w="322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последовательности </w:t>
            </w:r>
          </w:p>
        </w:tc>
        <w:tc>
          <w:tcPr>
            <w:tcW w:w="224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left="376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практических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действий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30" w:after="0" w:line="233" w:lineRule="auto"/>
              <w:ind w:right="3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before="30" w:after="0" w:line="271" w:lineRule="auto"/>
        <w:ind w:left="262" w:right="82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технологических операций; подбор материалов и инструментов; экономная разметка; обработка с целью получения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деталей,  сборка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отделка изделия; проверка изделия в действии,  внесение необходимых дополнений и изменений. Называние  и  выполнение  основных  технологических операций ручной  обработки  материалов:  разметка  деталей  (на  глаз, 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 деталей  (сгибание,  складывание  и  др.),  сборка изделия (клеевое,  ниточное,  проволочное,  винтовое  и  другие  виды соединения), отделка  изделия  или  его  деталей  (окрашивание,  вышивка, аппликация  и др.). </w:t>
      </w: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68" w:right="694" w:bottom="660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8" w:line="220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autoSpaceDE w:val="0"/>
        <w:autoSpaceDN w:val="0"/>
        <w:spacing w:after="30" w:line="360" w:lineRule="exact"/>
        <w:ind w:left="262" w:right="66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Конструирование  и</w:t>
      </w:r>
      <w:proofErr w:type="gramEnd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 моделирование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Общее  представление  о конструировании  как  создании  конструкции  каких-либо  изделий.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Изделие,  деталь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изделия  (общее представление).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 о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конструкции изделия;  различные  виды конструкций  и  способы  их  сборки.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 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способы  соединения  деталей.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 требования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  изделию (соответствие материала, конструкции и внешнего оформления назначению </w:t>
      </w:r>
    </w:p>
    <w:tbl>
      <w:tblPr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3560"/>
        <w:gridCol w:w="460"/>
        <w:gridCol w:w="2180"/>
        <w:gridCol w:w="1280"/>
        <w:gridCol w:w="600"/>
        <w:gridCol w:w="1500"/>
      </w:tblGrid>
      <w:tr w:rsidR="00101E3B" w:rsidRPr="001B7E07" w:rsidTr="004A5F8D">
        <w:trPr>
          <w:trHeight w:hRule="exact" w:val="368"/>
        </w:trPr>
        <w:tc>
          <w:tcPr>
            <w:tcW w:w="35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изделия).Конструирование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21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моделирование 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изделий 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8" w:after="0" w:line="230" w:lineRule="auto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различных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before="30" w:after="0" w:line="230" w:lineRule="auto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материалов по образцу, рисунку. </w:t>
      </w:r>
    </w:p>
    <w:p w:rsidR="00101E3B" w:rsidRPr="001B7E07" w:rsidRDefault="00101E3B" w:rsidP="00101E3B">
      <w:pPr>
        <w:tabs>
          <w:tab w:val="left" w:pos="610"/>
        </w:tabs>
        <w:autoSpaceDE w:val="0"/>
        <w:autoSpaceDN w:val="0"/>
        <w:spacing w:before="2" w:after="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Практика  работы</w:t>
      </w:r>
      <w:proofErr w:type="gramEnd"/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 на  компьютере</w:t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Информация, 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еѐ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отбор,  анализ  и  систематизация.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 получения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хранения,  переработки  информации. </w:t>
      </w:r>
    </w:p>
    <w:p w:rsidR="00101E3B" w:rsidRPr="001B7E07" w:rsidRDefault="00101E3B" w:rsidP="00101E3B">
      <w:pPr>
        <w:autoSpaceDE w:val="0"/>
        <w:autoSpaceDN w:val="0"/>
        <w:spacing w:before="58" w:after="0" w:line="266" w:lineRule="auto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Назначение основных устройств компьютера для ввода, вывода, обработки информации.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Включение  и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выключение  компьютера  и  подключаемых  к нему  устройств.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Клавиатура,  общее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представление  о  правилах клавиатурного  письма,  пользование  мышью,  использование  простейших средств текстового редактора. </w:t>
      </w:r>
    </w:p>
    <w:p w:rsidR="00101E3B" w:rsidRPr="001B7E07" w:rsidRDefault="004A5F8D" w:rsidP="00101E3B">
      <w:pPr>
        <w:autoSpaceDE w:val="0"/>
        <w:autoSpaceDN w:val="0"/>
        <w:spacing w:before="68" w:after="244" w:line="264" w:lineRule="exact"/>
        <w:ind w:right="3094"/>
        <w:jc w:val="right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Т</w:t>
      </w:r>
      <w:r w:rsidR="00101E3B"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ематическое планирование </w:t>
      </w:r>
    </w:p>
    <w:tbl>
      <w:tblPr>
        <w:tblW w:w="0" w:type="auto"/>
        <w:tblInd w:w="261" w:type="dxa"/>
        <w:tblLayout w:type="fixed"/>
        <w:tblLook w:val="04A0" w:firstRow="1" w:lastRow="0" w:firstColumn="1" w:lastColumn="0" w:noHBand="0" w:noVBand="1"/>
      </w:tblPr>
      <w:tblGrid>
        <w:gridCol w:w="618"/>
        <w:gridCol w:w="1952"/>
        <w:gridCol w:w="1274"/>
        <w:gridCol w:w="5530"/>
      </w:tblGrid>
      <w:tr w:rsidR="00101E3B" w:rsidRPr="001B7E07" w:rsidTr="001B7E07">
        <w:trPr>
          <w:trHeight w:hRule="exact" w:val="836"/>
        </w:trPr>
        <w:tc>
          <w:tcPr>
            <w:tcW w:w="61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after="0" w:line="274" w:lineRule="exact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after="0" w:line="274" w:lineRule="exact"/>
              <w:ind w:left="102" w:righ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after="0" w:line="2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часов 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" w:after="0" w:line="26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Основные виды деятельности учащихся </w:t>
            </w:r>
          </w:p>
        </w:tc>
      </w:tr>
      <w:tr w:rsidR="00101E3B" w:rsidRPr="001B7E07" w:rsidTr="001B7E07">
        <w:trPr>
          <w:trHeight w:hRule="exact" w:val="7442"/>
        </w:trPr>
        <w:tc>
          <w:tcPr>
            <w:tcW w:w="61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195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0" w:line="245" w:lineRule="auto"/>
              <w:ind w:left="102" w:right="576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Художественная мастерская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5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6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Организовывать рабочее </w:t>
            </w:r>
            <w:proofErr w:type="gram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место;  узнавать</w:t>
            </w:r>
            <w:proofErr w:type="gram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называть материалы, инструменты и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приѐмы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обработки материалов, изученные в 1 классе; наблюдать, сравнивать и называть различные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380"/>
              <w:gridCol w:w="1700"/>
              <w:gridCol w:w="1920"/>
            </w:tblGrid>
            <w:tr w:rsidR="00101E3B" w:rsidRPr="001B7E07" w:rsidTr="004A5F8D">
              <w:trPr>
                <w:trHeight w:hRule="exact" w:val="262"/>
              </w:trPr>
              <w:tc>
                <w:tcPr>
                  <w:tcW w:w="13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материалы, </w:t>
                  </w:r>
                </w:p>
              </w:tc>
              <w:tc>
                <w:tcPr>
                  <w:tcW w:w="17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инструменты, </w:t>
                  </w:r>
                </w:p>
              </w:tc>
              <w:tc>
                <w:tcPr>
                  <w:tcW w:w="19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технологические </w:t>
                  </w:r>
                </w:p>
              </w:tc>
            </w:tr>
            <w:tr w:rsidR="00101E3B" w:rsidRPr="001B7E07" w:rsidTr="004A5F8D">
              <w:trPr>
                <w:trHeight w:hRule="exact" w:val="288"/>
              </w:trPr>
              <w:tc>
                <w:tcPr>
                  <w:tcW w:w="13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18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операции, </w:t>
                  </w:r>
                </w:p>
              </w:tc>
              <w:tc>
                <w:tcPr>
                  <w:tcW w:w="17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18" w:after="0" w:line="230" w:lineRule="auto"/>
                    <w:ind w:left="33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средства </w:t>
                  </w:r>
                </w:p>
              </w:tc>
              <w:tc>
                <w:tcPr>
                  <w:tcW w:w="19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18" w:after="0" w:line="230" w:lineRule="auto"/>
                    <w:ind w:left="14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художественной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4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выразительности; применять ранее освоенное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1560"/>
              <w:gridCol w:w="1780"/>
              <w:gridCol w:w="108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5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для </w:t>
                  </w:r>
                </w:p>
              </w:tc>
              <w:tc>
                <w:tcPr>
                  <w:tcW w:w="15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выполнения </w:t>
                  </w:r>
                </w:p>
              </w:tc>
              <w:tc>
                <w:tcPr>
                  <w:tcW w:w="17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практического </w:t>
                  </w:r>
                </w:p>
              </w:tc>
              <w:tc>
                <w:tcPr>
                  <w:tcW w:w="10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14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задания.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4" w:line="24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организовывать рабочее место для работы с бумагой и картоном (рационально размещать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340"/>
              <w:gridCol w:w="460"/>
              <w:gridCol w:w="1820"/>
              <w:gridCol w:w="138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13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материалы </w:t>
                  </w:r>
                </w:p>
              </w:tc>
              <w:tc>
                <w:tcPr>
                  <w:tcW w:w="4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 </w:t>
                  </w:r>
                </w:p>
              </w:tc>
              <w:tc>
                <w:tcPr>
                  <w:tcW w:w="18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инструменты); </w:t>
                  </w:r>
                </w:p>
              </w:tc>
              <w:tc>
                <w:tcPr>
                  <w:tcW w:w="13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14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наблюдать,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4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сравнивать природные материалы по форме и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760"/>
              <w:gridCol w:w="1620"/>
              <w:gridCol w:w="840"/>
              <w:gridCol w:w="178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7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тону; </w:t>
                  </w:r>
                </w:p>
              </w:tc>
              <w:tc>
                <w:tcPr>
                  <w:tcW w:w="16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использовать </w:t>
                  </w:r>
                </w:p>
              </w:tc>
              <w:tc>
                <w:tcPr>
                  <w:tcW w:w="8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ранее </w:t>
                  </w:r>
                </w:p>
              </w:tc>
              <w:tc>
                <w:tcPr>
                  <w:tcW w:w="17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11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приобретѐнные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4" w:line="24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знания и умения в практической работе (разметка по шаблону, резание ножницами,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740"/>
              <w:gridCol w:w="1840"/>
              <w:gridCol w:w="142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17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складывание, </w:t>
                  </w:r>
                </w:p>
              </w:tc>
              <w:tc>
                <w:tcPr>
                  <w:tcW w:w="18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наклеивание </w:t>
                  </w:r>
                </w:p>
              </w:tc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25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бумажных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4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деталей); анализировать образцы изделий по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220"/>
              <w:gridCol w:w="1480"/>
              <w:gridCol w:w="230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12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памятке, </w:t>
                  </w:r>
                </w:p>
              </w:tc>
              <w:tc>
                <w:tcPr>
                  <w:tcW w:w="14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понимать </w:t>
                  </w:r>
                </w:p>
              </w:tc>
              <w:tc>
                <w:tcPr>
                  <w:tcW w:w="23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22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поставленнуюцель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;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организовывать рабочее место для работы с бумагой и картоном (рационально размещать материалы и инструменты); С помощью учителя: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анализировать образцы изделий, понимать поставленную цель, отделять известное от неизвестного; делать выводы о наблюдаемых явлениях;  отбирать необходимые материалы для композиций; изготавливать изделие с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70" w:right="714" w:bottom="662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6" w:line="22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61" w:type="dxa"/>
        <w:tblLayout w:type="fixed"/>
        <w:tblLook w:val="04A0" w:firstRow="1" w:lastRow="0" w:firstColumn="1" w:lastColumn="0" w:noHBand="0" w:noVBand="1"/>
      </w:tblPr>
      <w:tblGrid>
        <w:gridCol w:w="618"/>
        <w:gridCol w:w="2504"/>
        <w:gridCol w:w="1274"/>
        <w:gridCol w:w="5070"/>
      </w:tblGrid>
      <w:tr w:rsidR="00101E3B" w:rsidRPr="001B7E07" w:rsidTr="004A5F8D">
        <w:trPr>
          <w:trHeight w:hRule="exact" w:val="1668"/>
        </w:trPr>
        <w:tc>
          <w:tcPr>
            <w:tcW w:w="61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" w:after="4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опорой на готовый план, рисунки; оценивать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220"/>
              <w:gridCol w:w="900"/>
              <w:gridCol w:w="1680"/>
              <w:gridCol w:w="120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12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результат </w:t>
                  </w:r>
                </w:p>
              </w:tc>
              <w:tc>
                <w:tcPr>
                  <w:tcW w:w="9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своей 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деятельности </w:t>
                  </w:r>
                </w:p>
              </w:tc>
              <w:tc>
                <w:tcPr>
                  <w:tcW w:w="12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14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(качество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6" w:after="0" w:line="245" w:lineRule="auto"/>
              <w:ind w:left="104" w:righ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изделия: точность разметки и вырезания деталей, аккуратность наклеивания, общая эстетичность; оригинальность: выбор цвета, иной формы, композиции) </w:t>
            </w:r>
          </w:p>
        </w:tc>
      </w:tr>
      <w:tr w:rsidR="00101E3B" w:rsidRPr="001B7E07" w:rsidTr="004A5F8D">
        <w:trPr>
          <w:trHeight w:hRule="exact" w:val="11602"/>
        </w:trPr>
        <w:tc>
          <w:tcPr>
            <w:tcW w:w="61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5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" w:after="0" w:line="245" w:lineRule="auto"/>
              <w:ind w:right="11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Чертѐжная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мастерская 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0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tabs>
                <w:tab w:val="left" w:pos="2080"/>
                <w:tab w:val="left" w:pos="2434"/>
                <w:tab w:val="left" w:pos="3174"/>
                <w:tab w:val="left" w:pos="3702"/>
                <w:tab w:val="left" w:pos="4390"/>
                <w:tab w:val="left" w:pos="4838"/>
              </w:tabs>
              <w:autoSpaceDE w:val="0"/>
              <w:autoSpaceDN w:val="0"/>
              <w:spacing w:before="2" w:after="6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Самостоятельно: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использовать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ранее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приобретѐнные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знания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умения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практической работе (разметка по шаблону,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480"/>
              <w:gridCol w:w="1920"/>
              <w:gridCol w:w="1600"/>
            </w:tblGrid>
            <w:tr w:rsidR="00101E3B" w:rsidRPr="001B7E07" w:rsidTr="004A5F8D">
              <w:trPr>
                <w:trHeight w:hRule="exact" w:val="264"/>
              </w:trPr>
              <w:tc>
                <w:tcPr>
                  <w:tcW w:w="14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резание </w:t>
                  </w:r>
                </w:p>
              </w:tc>
              <w:tc>
                <w:tcPr>
                  <w:tcW w:w="19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9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ножницами, </w:t>
                  </w:r>
                </w:p>
              </w:tc>
              <w:tc>
                <w:tcPr>
                  <w:tcW w:w="16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14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складывание, </w:t>
                  </w:r>
                </w:p>
              </w:tc>
            </w:tr>
            <w:tr w:rsidR="00101E3B" w:rsidRPr="001B7E07" w:rsidTr="004A5F8D">
              <w:trPr>
                <w:trHeight w:hRule="exact" w:val="286"/>
              </w:trPr>
              <w:tc>
                <w:tcPr>
                  <w:tcW w:w="14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1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наклеивание </w:t>
                  </w:r>
                </w:p>
              </w:tc>
              <w:tc>
                <w:tcPr>
                  <w:tcW w:w="19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16" w:after="0" w:line="230" w:lineRule="auto"/>
                    <w:ind w:right="138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бумажных </w:t>
                  </w:r>
                </w:p>
              </w:tc>
              <w:tc>
                <w:tcPr>
                  <w:tcW w:w="16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16" w:after="0" w:line="230" w:lineRule="auto"/>
                    <w:ind w:right="2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деталей);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6" w:after="6" w:line="245" w:lineRule="auto"/>
              <w:ind w:left="104" w:right="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анализировать образцы изделий по памятке, понимать поставленную цель; организовывать рабочее место для работы с бумагой и картоном (рационально размещать материалы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1800"/>
              <w:gridCol w:w="1780"/>
              <w:gridCol w:w="1060"/>
            </w:tblGrid>
            <w:tr w:rsidR="00101E3B" w:rsidRPr="001B7E07" w:rsidTr="004A5F8D">
              <w:trPr>
                <w:trHeight w:hRule="exact" w:val="276"/>
              </w:trPr>
              <w:tc>
                <w:tcPr>
                  <w:tcW w:w="3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 </w:t>
                  </w:r>
                </w:p>
              </w:tc>
              <w:tc>
                <w:tcPr>
                  <w:tcW w:w="18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инструменты); </w:t>
                  </w:r>
                </w:p>
              </w:tc>
              <w:tc>
                <w:tcPr>
                  <w:tcW w:w="17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анализировать </w:t>
                  </w:r>
                </w:p>
              </w:tc>
              <w:tc>
                <w:tcPr>
                  <w:tcW w:w="10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12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образцы </w:t>
                  </w:r>
                </w:p>
              </w:tc>
            </w:tr>
          </w:tbl>
          <w:p w:rsidR="00101E3B" w:rsidRPr="001B7E07" w:rsidRDefault="00101E3B" w:rsidP="004A5F8D">
            <w:pPr>
              <w:tabs>
                <w:tab w:val="left" w:pos="1386"/>
                <w:tab w:val="left" w:pos="1528"/>
                <w:tab w:val="left" w:pos="1894"/>
                <w:tab w:val="left" w:pos="2976"/>
                <w:tab w:val="left" w:pos="3132"/>
                <w:tab w:val="left" w:pos="3218"/>
                <w:tab w:val="left" w:pos="3446"/>
                <w:tab w:val="left" w:pos="3852"/>
                <w:tab w:val="left" w:pos="4600"/>
              </w:tabs>
              <w:autoSpaceDE w:val="0"/>
              <w:autoSpaceDN w:val="0"/>
              <w:spacing w:before="6" w:after="4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изделий по памятке, понимать поставленную цель; организовывать рабочее место для работы с бумагой и картоном (рационально размещать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и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инструменты); осуществлять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шаблонам; отбирать необходимые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изделий. С помощью учителя: сравнивать конструктивные особенности схожих изделий и технологии их изготовления; сравнивать изделия и их чертежи; отделять известное от неизвестного; открывать новые знания и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540"/>
              <w:gridCol w:w="212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13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умения, </w:t>
                  </w:r>
                </w:p>
              </w:tc>
              <w:tc>
                <w:tcPr>
                  <w:tcW w:w="15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решать </w:t>
                  </w:r>
                </w:p>
              </w:tc>
              <w:tc>
                <w:tcPr>
                  <w:tcW w:w="21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37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конструкторско-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4" w:line="24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технологические </w:t>
            </w:r>
            <w:proofErr w:type="gram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 через</w:t>
            </w:r>
            <w:proofErr w:type="gram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наблюдения, сравнения, рассуждения, пробные упражнения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1340"/>
              <w:gridCol w:w="940"/>
              <w:gridCol w:w="1120"/>
              <w:gridCol w:w="460"/>
            </w:tblGrid>
            <w:tr w:rsidR="00101E3B" w:rsidRPr="001B7E07" w:rsidTr="004A5F8D">
              <w:trPr>
                <w:trHeight w:hRule="exact" w:val="276"/>
              </w:trPr>
              <w:tc>
                <w:tcPr>
                  <w:tcW w:w="11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(понятие </w:t>
                  </w:r>
                </w:p>
              </w:tc>
              <w:tc>
                <w:tcPr>
                  <w:tcW w:w="13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«</w:t>
                  </w: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чертѐж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», </w:t>
                  </w:r>
                </w:p>
              </w:tc>
              <w:tc>
                <w:tcPr>
                  <w:tcW w:w="9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линии </w:t>
                  </w:r>
                </w:p>
              </w:tc>
              <w:tc>
                <w:tcPr>
                  <w:tcW w:w="11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чертежа </w:t>
                  </w:r>
                </w:p>
              </w:tc>
              <w:tc>
                <w:tcPr>
                  <w:tcW w:w="4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right="2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—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6" w:after="4" w:line="24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контурная, выносная, линия сгиба, как читать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чертѐж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как выполнять разметку детали по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еѐ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420"/>
              <w:gridCol w:w="1360"/>
              <w:gridCol w:w="1240"/>
              <w:gridCol w:w="980"/>
            </w:tblGrid>
            <w:tr w:rsidR="00101E3B" w:rsidRPr="001B7E07" w:rsidTr="004A5F8D">
              <w:trPr>
                <w:trHeight w:hRule="exact" w:val="260"/>
              </w:trPr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чертежу, </w:t>
                  </w:r>
                </w:p>
              </w:tc>
              <w:tc>
                <w:tcPr>
                  <w:tcW w:w="13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2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угольник, </w:t>
                  </w:r>
                </w:p>
              </w:tc>
              <w:tc>
                <w:tcPr>
                  <w:tcW w:w="12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1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приѐмы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9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16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работы </w:t>
                  </w:r>
                </w:p>
              </w:tc>
            </w:tr>
            <w:tr w:rsidR="00101E3B" w:rsidRPr="001B7E07" w:rsidTr="004A5F8D">
              <w:trPr>
                <w:trHeight w:hRule="exact" w:val="292"/>
              </w:trPr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22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угольником, </w:t>
                  </w:r>
                </w:p>
              </w:tc>
              <w:tc>
                <w:tcPr>
                  <w:tcW w:w="13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22" w:after="0" w:line="230" w:lineRule="auto"/>
                    <w:ind w:left="30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циркуль, </w:t>
                  </w:r>
                </w:p>
              </w:tc>
              <w:tc>
                <w:tcPr>
                  <w:tcW w:w="12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22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приѐмы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9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22" w:after="0" w:line="230" w:lineRule="auto"/>
                    <w:ind w:left="1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работы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6" w:line="245" w:lineRule="auto"/>
              <w:ind w:left="104" w:right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циркулем, понятия круг, окружность дуга, радиус») делать выводы о наблюдаемых явлениях; осваивать умение читать чертежи и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340"/>
              <w:gridCol w:w="580"/>
              <w:gridCol w:w="740"/>
              <w:gridCol w:w="1240"/>
              <w:gridCol w:w="1100"/>
            </w:tblGrid>
            <w:tr w:rsidR="00101E3B" w:rsidRPr="001B7E07" w:rsidTr="004A5F8D">
              <w:trPr>
                <w:trHeight w:hRule="exact" w:val="276"/>
              </w:trPr>
              <w:tc>
                <w:tcPr>
                  <w:tcW w:w="13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выполнять </w:t>
                  </w:r>
                </w:p>
              </w:tc>
              <w:tc>
                <w:tcPr>
                  <w:tcW w:w="5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</w:t>
                  </w:r>
                </w:p>
              </w:tc>
              <w:tc>
                <w:tcPr>
                  <w:tcW w:w="7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ним </w:t>
                  </w:r>
                </w:p>
              </w:tc>
              <w:tc>
                <w:tcPr>
                  <w:tcW w:w="12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разметку </w:t>
                  </w:r>
                </w:p>
              </w:tc>
              <w:tc>
                <w:tcPr>
                  <w:tcW w:w="11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15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деталей;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6" w:line="245" w:lineRule="auto"/>
              <w:ind w:left="104" w:right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составлять  план</w:t>
            </w:r>
            <w:proofErr w:type="gram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предстоящей практической работы и работать по составленному плану; выполнять работу по технологической карте; осуществлять контроль по линейке, угольнику,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500"/>
              <w:gridCol w:w="1440"/>
              <w:gridCol w:w="760"/>
            </w:tblGrid>
            <w:tr w:rsidR="00101E3B" w:rsidRPr="001B7E07" w:rsidTr="004A5F8D">
              <w:trPr>
                <w:trHeight w:hRule="exact" w:val="276"/>
              </w:trPr>
              <w:tc>
                <w:tcPr>
                  <w:tcW w:w="13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циркулю; </w:t>
                  </w:r>
                </w:p>
              </w:tc>
              <w:tc>
                <w:tcPr>
                  <w:tcW w:w="15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оценивать 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результат </w:t>
                  </w:r>
                </w:p>
              </w:tc>
              <w:tc>
                <w:tcPr>
                  <w:tcW w:w="7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right="2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свой </w:t>
                  </w:r>
                </w:p>
              </w:tc>
            </w:tr>
          </w:tbl>
          <w:p w:rsidR="00101E3B" w:rsidRPr="001B7E07" w:rsidRDefault="00101E3B" w:rsidP="004A5F8D">
            <w:pPr>
              <w:tabs>
                <w:tab w:val="left" w:pos="1912"/>
                <w:tab w:val="left" w:pos="2032"/>
                <w:tab w:val="left" w:pos="2730"/>
                <w:tab w:val="left" w:pos="3514"/>
                <w:tab w:val="left" w:pos="4632"/>
              </w:tabs>
              <w:autoSpaceDE w:val="0"/>
              <w:autoSpaceDN w:val="0"/>
              <w:spacing w:before="4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деятельности; проверять изделие в действии, корректировать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необходимости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его конструкцию, технологию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изготовления; обобщать (называть) то новое, что освоено. </w:t>
            </w:r>
          </w:p>
        </w:tc>
      </w:tr>
      <w:tr w:rsidR="00101E3B" w:rsidRPr="001B7E07" w:rsidTr="004A5F8D">
        <w:trPr>
          <w:trHeight w:hRule="exact" w:val="1094"/>
        </w:trPr>
        <w:tc>
          <w:tcPr>
            <w:tcW w:w="61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Конструирование  и</w:t>
            </w:r>
            <w:proofErr w:type="gram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моделирование.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" w:after="0" w:line="245" w:lineRule="auto"/>
              <w:ind w:left="104" w:righ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Организовывать рабочее место для работы с бумагой и картоном (рационально размещать материалы и инструменты); осуществлять контроль по линейке, угольнику и шаблонам; </w:t>
            </w:r>
          </w:p>
        </w:tc>
      </w:tr>
    </w:tbl>
    <w:p w:rsidR="00101E3B" w:rsidRPr="001B7E07" w:rsidRDefault="00101E3B" w:rsidP="00101E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66" w:right="714" w:bottom="656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6" w:line="22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61" w:type="dxa"/>
        <w:tblLayout w:type="fixed"/>
        <w:tblLook w:val="04A0" w:firstRow="1" w:lastRow="0" w:firstColumn="1" w:lastColumn="0" w:noHBand="0" w:noVBand="1"/>
      </w:tblPr>
      <w:tblGrid>
        <w:gridCol w:w="618"/>
        <w:gridCol w:w="2504"/>
        <w:gridCol w:w="1274"/>
        <w:gridCol w:w="5070"/>
      </w:tblGrid>
      <w:tr w:rsidR="00101E3B" w:rsidRPr="001B7E07" w:rsidTr="004A5F8D">
        <w:trPr>
          <w:trHeight w:hRule="exact" w:val="8566"/>
        </w:trPr>
        <w:tc>
          <w:tcPr>
            <w:tcW w:w="61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1760"/>
              <w:gridCol w:w="1460"/>
              <w:gridCol w:w="600"/>
            </w:tblGrid>
            <w:tr w:rsidR="00101E3B" w:rsidRPr="001B7E07" w:rsidTr="004A5F8D">
              <w:trPr>
                <w:trHeight w:hRule="exact" w:val="274"/>
              </w:trPr>
              <w:tc>
                <w:tcPr>
                  <w:tcW w:w="11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отбирать </w:t>
                  </w:r>
                </w:p>
              </w:tc>
              <w:tc>
                <w:tcPr>
                  <w:tcW w:w="17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необходимые </w:t>
                  </w:r>
                </w:p>
              </w:tc>
              <w:tc>
                <w:tcPr>
                  <w:tcW w:w="14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материалы </w:t>
                  </w:r>
                </w:p>
              </w:tc>
              <w:tc>
                <w:tcPr>
                  <w:tcW w:w="6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right="24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для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6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изделия. </w:t>
            </w:r>
          </w:p>
          <w:p w:rsidR="00101E3B" w:rsidRPr="001B7E07" w:rsidRDefault="00101E3B" w:rsidP="004A5F8D">
            <w:pPr>
              <w:tabs>
                <w:tab w:val="left" w:pos="1286"/>
                <w:tab w:val="left" w:pos="1846"/>
                <w:tab w:val="left" w:pos="2766"/>
                <w:tab w:val="left" w:pos="3880"/>
                <w:tab w:val="left" w:pos="4404"/>
              </w:tabs>
              <w:autoSpaceDE w:val="0"/>
              <w:autoSpaceDN w:val="0"/>
              <w:spacing w:before="12" w:after="4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помощью учителя:  осваивать умение использовать ранее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приобретѐнные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знания и умения в практической работе (разметка с помощью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чертѐжных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инструментов и др.); сравнивать конструктивные и декоративные особенности зданий разных по времени и функциональному назначению; работать в группе,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исполнять социальные роли, осуществлять сотрудничество;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обсуждать изделие, отделять известное от неизвестного, открывать новые знания и умения, решать конструкторско-технологические задачи через пробные упражнения (получение сложных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объѐмных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форм на основе известных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приѐмов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720"/>
              <w:gridCol w:w="1740"/>
              <w:gridCol w:w="154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17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складывания, </w:t>
                  </w:r>
                </w:p>
              </w:tc>
              <w:tc>
                <w:tcPr>
                  <w:tcW w:w="17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надрезания, </w:t>
                  </w:r>
                </w:p>
              </w:tc>
              <w:tc>
                <w:tcPr>
                  <w:tcW w:w="15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24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вырезания); </w:t>
                  </w:r>
                </w:p>
              </w:tc>
            </w:tr>
          </w:tbl>
          <w:p w:rsidR="00101E3B" w:rsidRPr="001B7E07" w:rsidRDefault="00101E3B" w:rsidP="004A5F8D">
            <w:pPr>
              <w:tabs>
                <w:tab w:val="left" w:pos="1332"/>
                <w:tab w:val="left" w:pos="1436"/>
                <w:tab w:val="left" w:pos="1444"/>
                <w:tab w:val="left" w:pos="2468"/>
                <w:tab w:val="left" w:pos="2554"/>
                <w:tab w:val="left" w:pos="2720"/>
                <w:tab w:val="left" w:pos="3586"/>
                <w:tab w:val="left" w:pos="3642"/>
                <w:tab w:val="left" w:pos="4178"/>
                <w:tab w:val="left" w:pos="4826"/>
              </w:tabs>
              <w:autoSpaceDE w:val="0"/>
              <w:autoSpaceDN w:val="0"/>
              <w:spacing w:before="4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составлять план предстоящей практической работы и работать по составленному плану; выполнять работу по технологической карте; оценивать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своей деятельности (качество изделия: точность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разметки и вырезания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деталей,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аккуратность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сборки, общая эстетичность; оригинальность: выбор цвета, формы, общей композиции макета); обобщать (называть) то новое, что освоено; выполнять данную учителем часть задания, осваивать умение договариваться и помогать друг другу в совместной работе; осваивать умение обсуждать и оценивать свои знания, искать ответы в учебнике. </w:t>
            </w:r>
          </w:p>
        </w:tc>
      </w:tr>
      <w:tr w:rsidR="00101E3B" w:rsidRPr="001B7E07" w:rsidTr="004A5F8D">
        <w:trPr>
          <w:trHeight w:hRule="exact" w:val="5786"/>
        </w:trPr>
        <w:tc>
          <w:tcPr>
            <w:tcW w:w="61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0" w:line="245" w:lineRule="auto"/>
              <w:ind w:left="102" w:right="1008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Рукодельная мастерская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6" w:after="0" w:line="245" w:lineRule="auto"/>
              <w:ind w:left="104" w:righ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Анализировать образцы изделий по памятке; организовывать рабочее место для работы с текстилем (рационально размещать материалы и инструменты); осуществлять контроль по шаблонам и лекалам. </w:t>
            </w:r>
          </w:p>
          <w:p w:rsidR="00101E3B" w:rsidRPr="001B7E07" w:rsidRDefault="00101E3B" w:rsidP="004A5F8D">
            <w:pPr>
              <w:autoSpaceDE w:val="0"/>
              <w:autoSpaceDN w:val="0"/>
              <w:spacing w:before="10" w:after="4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помощью </w:t>
            </w:r>
            <w:proofErr w:type="gram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учителя:  наблюдать</w:t>
            </w:r>
            <w:proofErr w:type="gram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сравнивать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1680"/>
              <w:gridCol w:w="1240"/>
              <w:gridCol w:w="120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8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ткань, 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трикотажное </w:t>
                  </w:r>
                </w:p>
              </w:tc>
              <w:tc>
                <w:tcPr>
                  <w:tcW w:w="12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полотно, </w:t>
                  </w:r>
                </w:p>
              </w:tc>
              <w:tc>
                <w:tcPr>
                  <w:tcW w:w="12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15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нетканые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6" w:line="245" w:lineRule="auto"/>
              <w:ind w:left="104" w:righ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(по строению и материалам основ), нитки, пряжу, вышивки, образцы тканей натурального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происхождния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конструктивные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620"/>
              <w:gridCol w:w="1360"/>
              <w:gridCol w:w="2020"/>
            </w:tblGrid>
            <w:tr w:rsidR="00101E3B" w:rsidRPr="001B7E07" w:rsidTr="004A5F8D">
              <w:trPr>
                <w:trHeight w:hRule="exact" w:val="274"/>
              </w:trPr>
              <w:tc>
                <w:tcPr>
                  <w:tcW w:w="16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особенности </w:t>
                  </w:r>
                </w:p>
              </w:tc>
              <w:tc>
                <w:tcPr>
                  <w:tcW w:w="13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изделий, </w:t>
                  </w:r>
                </w:p>
              </w:tc>
              <w:tc>
                <w:tcPr>
                  <w:tcW w:w="20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2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технологические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6" w:after="6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последовательности изготовления изделий из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040"/>
              <w:gridCol w:w="1080"/>
              <w:gridCol w:w="1460"/>
              <w:gridCol w:w="1420"/>
            </w:tblGrid>
            <w:tr w:rsidR="00101E3B" w:rsidRPr="001B7E07" w:rsidTr="004A5F8D">
              <w:trPr>
                <w:trHeight w:hRule="exact" w:val="260"/>
              </w:trPr>
              <w:tc>
                <w:tcPr>
                  <w:tcW w:w="10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ткани </w:t>
                  </w:r>
                </w:p>
              </w:tc>
              <w:tc>
                <w:tcPr>
                  <w:tcW w:w="10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right="55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 </w:t>
                  </w:r>
                </w:p>
              </w:tc>
              <w:tc>
                <w:tcPr>
                  <w:tcW w:w="14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ind w:left="11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других </w:t>
                  </w:r>
                </w:p>
              </w:tc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материалов; </w:t>
                  </w:r>
                </w:p>
              </w:tc>
            </w:tr>
            <w:tr w:rsidR="00101E3B" w:rsidRPr="001B7E07" w:rsidTr="004A5F8D">
              <w:trPr>
                <w:trHeight w:hRule="exact" w:val="290"/>
              </w:trPr>
              <w:tc>
                <w:tcPr>
                  <w:tcW w:w="2120" w:type="dxa"/>
                  <w:gridSpan w:val="2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20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классифицировать </w:t>
                  </w:r>
                </w:p>
              </w:tc>
              <w:tc>
                <w:tcPr>
                  <w:tcW w:w="14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20" w:after="0" w:line="230" w:lineRule="auto"/>
                    <w:ind w:left="21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изучаемые </w:t>
                  </w:r>
                </w:p>
              </w:tc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20" w:after="0" w:line="230" w:lineRule="auto"/>
                    <w:ind w:left="22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материалы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6" w:after="6" w:line="245" w:lineRule="auto"/>
              <w:ind w:left="104" w:righ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(нетканые, ткани, трикотажное полотно) по способу изготовления, нитям основ; нитки по назначению и происхождению, изучаемые материалы по сырью, из которого они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1420"/>
              <w:gridCol w:w="1340"/>
              <w:gridCol w:w="460"/>
            </w:tblGrid>
            <w:tr w:rsidR="00101E3B" w:rsidRPr="001B7E07" w:rsidTr="004A5F8D">
              <w:trPr>
                <w:trHeight w:hRule="exact" w:val="274"/>
              </w:trPr>
              <w:tc>
                <w:tcPr>
                  <w:tcW w:w="178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изготовлены; </w:t>
                  </w:r>
                </w:p>
              </w:tc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32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отделять </w:t>
                  </w:r>
                </w:p>
              </w:tc>
              <w:tc>
                <w:tcPr>
                  <w:tcW w:w="13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известное </w:t>
                  </w:r>
                </w:p>
              </w:tc>
              <w:tc>
                <w:tcPr>
                  <w:tcW w:w="46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right="24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6" w:after="6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неизвестного; открывать новые знания и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540"/>
              <w:gridCol w:w="2120"/>
            </w:tblGrid>
            <w:tr w:rsidR="00101E3B" w:rsidRPr="001B7E07" w:rsidTr="004A5F8D">
              <w:trPr>
                <w:trHeight w:hRule="exact" w:val="256"/>
              </w:trPr>
              <w:tc>
                <w:tcPr>
                  <w:tcW w:w="130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умения, </w:t>
                  </w:r>
                </w:p>
              </w:tc>
              <w:tc>
                <w:tcPr>
                  <w:tcW w:w="15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решать </w:t>
                  </w:r>
                </w:p>
              </w:tc>
              <w:tc>
                <w:tcPr>
                  <w:tcW w:w="21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4" w:after="0" w:line="230" w:lineRule="auto"/>
                    <w:ind w:left="3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конструкторско-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after="0" w:line="1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1E3B" w:rsidRPr="001B7E07" w:rsidRDefault="00101E3B" w:rsidP="00101E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>
          <w:pgSz w:w="11906" w:h="16838"/>
          <w:pgMar w:top="566" w:right="714" w:bottom="662" w:left="144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6" w:line="22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61" w:type="dxa"/>
        <w:tblLayout w:type="fixed"/>
        <w:tblLook w:val="04A0" w:firstRow="1" w:lastRow="0" w:firstColumn="1" w:lastColumn="0" w:noHBand="0" w:noVBand="1"/>
      </w:tblPr>
      <w:tblGrid>
        <w:gridCol w:w="618"/>
        <w:gridCol w:w="2504"/>
        <w:gridCol w:w="1274"/>
        <w:gridCol w:w="5070"/>
      </w:tblGrid>
      <w:tr w:rsidR="00101E3B" w:rsidRPr="001B7E07" w:rsidTr="004A5F8D">
        <w:trPr>
          <w:trHeight w:hRule="exact" w:val="2772"/>
        </w:trPr>
        <w:tc>
          <w:tcPr>
            <w:tcW w:w="61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4" w:after="4" w:line="245" w:lineRule="auto"/>
              <w:ind w:left="104" w:righ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технологические задачи через наблюдения, обсуждения,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еѐ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варианты); делать </w:t>
            </w:r>
          </w:p>
          <w:tbl>
            <w:tblPr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120"/>
              <w:gridCol w:w="640"/>
              <w:gridCol w:w="1920"/>
              <w:gridCol w:w="1320"/>
            </w:tblGrid>
            <w:tr w:rsidR="00101E3B" w:rsidRPr="001B7E07" w:rsidTr="004A5F8D">
              <w:trPr>
                <w:trHeight w:hRule="exact" w:val="278"/>
              </w:trPr>
              <w:tc>
                <w:tcPr>
                  <w:tcW w:w="11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выводы </w:t>
                  </w:r>
                </w:p>
              </w:tc>
              <w:tc>
                <w:tcPr>
                  <w:tcW w:w="64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 </w:t>
                  </w:r>
                </w:p>
              </w:tc>
              <w:tc>
                <w:tcPr>
                  <w:tcW w:w="19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наблюдаемых </w:t>
                  </w:r>
                </w:p>
              </w:tc>
              <w:tc>
                <w:tcPr>
                  <w:tcW w:w="1320" w:type="dxa"/>
                  <w:tcMar>
                    <w:left w:w="0" w:type="dxa"/>
                    <w:right w:w="0" w:type="dxa"/>
                  </w:tcMar>
                </w:tcPr>
                <w:p w:rsidR="00101E3B" w:rsidRPr="001B7E07" w:rsidRDefault="00101E3B" w:rsidP="004A5F8D">
                  <w:pPr>
                    <w:autoSpaceDE w:val="0"/>
                    <w:autoSpaceDN w:val="0"/>
                    <w:spacing w:before="6" w:after="0" w:line="230" w:lineRule="auto"/>
                    <w:ind w:left="2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явлениях; </w:t>
                  </w:r>
                </w:p>
              </w:tc>
            </w:tr>
          </w:tbl>
          <w:p w:rsidR="00101E3B" w:rsidRPr="001B7E07" w:rsidRDefault="00101E3B" w:rsidP="004A5F8D">
            <w:pPr>
              <w:autoSpaceDE w:val="0"/>
              <w:autoSpaceDN w:val="0"/>
              <w:spacing w:before="4" w:after="0" w:line="245" w:lineRule="auto"/>
              <w:ind w:left="104" w:right="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уважительно относиться к труду мастеров; осваивать умение обсуждать и оценивать свои знания, искать ответы в учебнике </w:t>
            </w:r>
          </w:p>
        </w:tc>
      </w:tr>
      <w:tr w:rsidR="00101E3B" w:rsidRPr="001B7E07" w:rsidTr="001B7E07">
        <w:trPr>
          <w:trHeight w:hRule="exact" w:val="1202"/>
        </w:trPr>
        <w:tc>
          <w:tcPr>
            <w:tcW w:w="61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25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Default="00101E3B" w:rsidP="004A5F8D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Практика работы на компьютере </w:t>
            </w:r>
          </w:p>
          <w:p w:rsidR="001B7E07" w:rsidRDefault="001B7E07" w:rsidP="004A5F8D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B7E07" w:rsidRPr="001B7E07" w:rsidRDefault="001B7E07" w:rsidP="004A5F8D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50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01E3B" w:rsidRDefault="00101E3B" w:rsidP="001B7E07">
            <w:pPr>
              <w:autoSpaceDE w:val="0"/>
              <w:autoSpaceDN w:val="0"/>
              <w:spacing w:before="2" w:after="0" w:line="245" w:lineRule="auto"/>
              <w:ind w:left="104" w:right="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Искать дополнительную информацию в книгах, энциклопедиях, журналах, Интернете (с помощью взрослых) </w:t>
            </w:r>
          </w:p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4" w:righ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E3B" w:rsidRPr="001B7E07" w:rsidTr="004A5F8D">
        <w:trPr>
          <w:trHeight w:hRule="exact" w:val="328"/>
        </w:trPr>
        <w:tc>
          <w:tcPr>
            <w:tcW w:w="61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1E3B" w:rsidRPr="001B7E07" w:rsidRDefault="00101E3B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1E3B" w:rsidRPr="001B7E07" w:rsidRDefault="00101E3B" w:rsidP="00101E3B">
      <w:pPr>
        <w:autoSpaceDE w:val="0"/>
        <w:autoSpaceDN w:val="0"/>
        <w:spacing w:after="354" w:line="220" w:lineRule="exact"/>
        <w:rPr>
          <w:rFonts w:ascii="Times New Roman" w:hAnsi="Times New Roman" w:cs="Times New Roman"/>
          <w:sz w:val="28"/>
          <w:szCs w:val="28"/>
        </w:rPr>
      </w:pPr>
    </w:p>
    <w:p w:rsidR="001B7E07" w:rsidRDefault="001B7E07" w:rsidP="00101E3B">
      <w:pPr>
        <w:autoSpaceDE w:val="0"/>
        <w:autoSpaceDN w:val="0"/>
        <w:spacing w:after="276" w:line="354" w:lineRule="exact"/>
        <w:jc w:val="center"/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</w:pPr>
    </w:p>
    <w:p w:rsidR="00101E3B" w:rsidRPr="001B7E07" w:rsidRDefault="00101E3B" w:rsidP="00101E3B">
      <w:pPr>
        <w:autoSpaceDE w:val="0"/>
        <w:autoSpaceDN w:val="0"/>
        <w:spacing w:after="276" w:line="354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Календарно-тематич</w:t>
      </w:r>
      <w:r w:rsidR="004A5F8D"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еское планирование </w:t>
      </w:r>
      <w:proofErr w:type="gramStart"/>
      <w:r w:rsidR="004A5F8D"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>по  труду</w:t>
      </w:r>
      <w:proofErr w:type="gramEnd"/>
      <w:r w:rsidR="004A5F8D"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(технологии)</w:t>
      </w: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W w:w="10756" w:type="dxa"/>
        <w:tblInd w:w="154" w:type="dxa"/>
        <w:tblLayout w:type="fixed"/>
        <w:tblLook w:val="04A0" w:firstRow="1" w:lastRow="0" w:firstColumn="1" w:lastColumn="0" w:noHBand="0" w:noVBand="1"/>
      </w:tblPr>
      <w:tblGrid>
        <w:gridCol w:w="666"/>
        <w:gridCol w:w="3552"/>
        <w:gridCol w:w="1304"/>
        <w:gridCol w:w="2116"/>
        <w:gridCol w:w="3112"/>
        <w:gridCol w:w="6"/>
      </w:tblGrid>
      <w:tr w:rsidR="00940889" w:rsidRPr="001B7E07" w:rsidTr="001B7E07">
        <w:trPr>
          <w:trHeight w:val="413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after="0" w:line="276" w:lineRule="exact"/>
              <w:ind w:left="102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3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8" w:after="0" w:line="26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Наименование темы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after="0" w:line="27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Количество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часов </w:t>
            </w:r>
          </w:p>
        </w:tc>
        <w:tc>
          <w:tcPr>
            <w:tcW w:w="5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8" w:after="0" w:line="266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940889" w:rsidRPr="001B7E07" w:rsidTr="001B7E07">
        <w:trPr>
          <w:gridAfter w:val="1"/>
          <w:wAfter w:w="6" w:type="dxa"/>
          <w:trHeight w:hRule="exact" w:val="412"/>
        </w:trPr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after="0" w:line="276" w:lineRule="exact"/>
              <w:ind w:left="102" w:right="144"/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8" w:after="0" w:line="266" w:lineRule="exact"/>
              <w:jc w:val="center"/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after="0" w:line="276" w:lineRule="exact"/>
              <w:jc w:val="center"/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after="0" w:line="276" w:lineRule="exact"/>
              <w:ind w:left="144" w:right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8" w:after="0" w:line="266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940889" w:rsidRPr="001B7E07" w:rsidTr="001B7E07">
        <w:trPr>
          <w:gridAfter w:val="1"/>
          <w:wAfter w:w="6" w:type="dxa"/>
          <w:trHeight w:hRule="exact" w:val="28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6" w:after="0" w:line="266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6" w:after="0" w:line="266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Художественная мастерская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6" w:after="0" w:line="26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89" w:rsidRPr="001B7E07" w:rsidTr="001B7E07">
        <w:trPr>
          <w:gridAfter w:val="1"/>
          <w:wAfter w:w="6" w:type="dxa"/>
          <w:trHeight w:hRule="exact" w:val="1114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4A5F8D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940889"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4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ты уже знаешь?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4A5F8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03.09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6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89" w:rsidRPr="001B7E07" w:rsidTr="001B7E07">
        <w:trPr>
          <w:gridAfter w:val="1"/>
          <w:wAfter w:w="6" w:type="dxa"/>
          <w:trHeight w:hRule="exact" w:val="1114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45" w:lineRule="auto"/>
              <w:ind w:left="102" w:right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Зачем художнику знать о цвете, форме и размере? Орнаменты из семян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4A5F8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10.09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89" w:rsidRPr="001B7E07" w:rsidTr="001B7E07">
        <w:trPr>
          <w:gridAfter w:val="1"/>
          <w:wAfter w:w="6" w:type="dxa"/>
          <w:trHeight w:hRule="exact" w:val="139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.3.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tabs>
                <w:tab w:val="left" w:pos="1314"/>
                <w:tab w:val="left" w:pos="2274"/>
                <w:tab w:val="left" w:pos="3322"/>
              </w:tabs>
              <w:autoSpaceDE w:val="0"/>
              <w:autoSpaceDN w:val="0"/>
              <w:spacing w:before="4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Цветочная </w:t>
            </w:r>
          </w:p>
          <w:p w:rsidR="00940889" w:rsidRPr="001B7E07" w:rsidRDefault="004A5F8D" w:rsidP="004A5F8D">
            <w:pPr>
              <w:autoSpaceDE w:val="0"/>
              <w:autoSpaceDN w:val="0"/>
              <w:spacing w:before="10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композиция из бумаги.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B22DF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17.09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10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89" w:rsidRPr="001B7E07" w:rsidTr="001B7E07">
        <w:trPr>
          <w:gridAfter w:val="1"/>
          <w:wAfter w:w="6" w:type="dxa"/>
          <w:trHeight w:hRule="exact" w:val="84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.4.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920"/>
              <w:gridCol w:w="1200"/>
              <w:gridCol w:w="1360"/>
            </w:tblGrid>
            <w:tr w:rsidR="00940889" w:rsidRPr="001B7E07" w:rsidTr="004A5F8D">
              <w:trPr>
                <w:trHeight w:hRule="exact" w:val="274"/>
              </w:trPr>
              <w:tc>
                <w:tcPr>
                  <w:tcW w:w="920" w:type="dxa"/>
                  <w:tcMar>
                    <w:left w:w="0" w:type="dxa"/>
                    <w:right w:w="0" w:type="dxa"/>
                  </w:tcMar>
                </w:tcPr>
                <w:p w:rsidR="00940889" w:rsidRPr="001B7E07" w:rsidRDefault="00940889" w:rsidP="004A5F8D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Какие </w:t>
                  </w:r>
                </w:p>
              </w:tc>
              <w:tc>
                <w:tcPr>
                  <w:tcW w:w="1200" w:type="dxa"/>
                  <w:tcMar>
                    <w:left w:w="0" w:type="dxa"/>
                    <w:right w:w="0" w:type="dxa"/>
                  </w:tcMar>
                </w:tcPr>
                <w:p w:rsidR="00940889" w:rsidRPr="001B7E07" w:rsidRDefault="00940889" w:rsidP="004A5F8D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бывают </w:t>
                  </w:r>
                </w:p>
              </w:tc>
              <w:tc>
                <w:tcPr>
                  <w:tcW w:w="1360" w:type="dxa"/>
                  <w:tcMar>
                    <w:left w:w="0" w:type="dxa"/>
                    <w:right w:w="0" w:type="dxa"/>
                  </w:tcMar>
                </w:tcPr>
                <w:p w:rsidR="00940889" w:rsidRPr="001B7E07" w:rsidRDefault="00940889" w:rsidP="004A5F8D">
                  <w:pPr>
                    <w:autoSpaceDE w:val="0"/>
                    <w:autoSpaceDN w:val="0"/>
                    <w:spacing w:before="4" w:after="0" w:line="230" w:lineRule="auto"/>
                    <w:ind w:left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цветочные </w:t>
                  </w:r>
                </w:p>
              </w:tc>
            </w:tr>
          </w:tbl>
          <w:p w:rsidR="00940889" w:rsidRPr="001B7E07" w:rsidRDefault="00940889" w:rsidP="004A5F8D">
            <w:pPr>
              <w:autoSpaceDE w:val="0"/>
              <w:autoSpaceDN w:val="0"/>
              <w:spacing w:before="6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композиции? Букет в вазе.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B22DF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B22DF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24.09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tabs>
                <w:tab w:val="left" w:pos="2270"/>
              </w:tabs>
              <w:autoSpaceDE w:val="0"/>
              <w:autoSpaceDN w:val="0"/>
              <w:spacing w:before="4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89" w:rsidRPr="001B7E07" w:rsidTr="001B7E07">
        <w:trPr>
          <w:gridAfter w:val="1"/>
          <w:wAfter w:w="6" w:type="dxa"/>
          <w:trHeight w:hRule="exact" w:val="139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5A7823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45" w:lineRule="auto"/>
              <w:ind w:left="102" w:right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Композиция "Белоснежное очарование "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B22DF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01.10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89" w:rsidRPr="001B7E07" w:rsidTr="001B7E07">
        <w:trPr>
          <w:gridAfter w:val="1"/>
          <w:wAfter w:w="6" w:type="dxa"/>
          <w:trHeight w:hRule="exact" w:val="139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tabs>
                <w:tab w:val="left" w:pos="1924"/>
              </w:tabs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</w:t>
            </w:r>
            <w:r w:rsidR="005A7823"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такое симметрия?  </w:t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Композиция-симметрия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B22DF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08.10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10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89" w:rsidRPr="001B7E07" w:rsidTr="001B7E07">
        <w:trPr>
          <w:gridAfter w:val="1"/>
          <w:wAfter w:w="6" w:type="dxa"/>
          <w:trHeight w:hRule="exact" w:val="542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5A7823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Можно ли сгибать картон? </w:t>
            </w:r>
            <w:r w:rsidR="00940889"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B22DFD" w:rsidP="004A5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15.10</w:t>
            </w: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6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gridAfter w:val="1"/>
          <w:wAfter w:w="6" w:type="dxa"/>
          <w:trHeight w:hRule="exact" w:val="1196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Наши проекты.  Африканская саванна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22.10</w:t>
            </w: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10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gridAfter w:val="1"/>
          <w:wAfter w:w="6" w:type="dxa"/>
          <w:trHeight w:hRule="exact" w:val="107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620"/>
              <w:gridCol w:w="1100"/>
              <w:gridCol w:w="1440"/>
              <w:gridCol w:w="320"/>
            </w:tblGrid>
            <w:tr w:rsidR="001B7E07" w:rsidRPr="001B7E07" w:rsidTr="001B7E07">
              <w:trPr>
                <w:trHeight w:hRule="exact" w:val="274"/>
              </w:trPr>
              <w:tc>
                <w:tcPr>
                  <w:tcW w:w="62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Как </w:t>
                  </w:r>
                </w:p>
              </w:tc>
              <w:tc>
                <w:tcPr>
                  <w:tcW w:w="110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плоское 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превратить </w:t>
                  </w:r>
                </w:p>
              </w:tc>
              <w:tc>
                <w:tcPr>
                  <w:tcW w:w="32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right="2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в </w:t>
                  </w:r>
                </w:p>
              </w:tc>
            </w:tr>
          </w:tbl>
          <w:p w:rsidR="001B7E07" w:rsidRPr="001B7E07" w:rsidRDefault="001B7E07" w:rsidP="001B7E07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объѐмное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Говорящий попугай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05.11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6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gridAfter w:val="1"/>
          <w:wAfter w:w="6" w:type="dxa"/>
          <w:trHeight w:hRule="exact" w:val="1382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10 .</w:t>
            </w:r>
            <w:proofErr w:type="gram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согнуть картон по кривой линии?  Змей Горыныч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12.11</w:t>
            </w: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12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gridAfter w:val="1"/>
          <w:wAfter w:w="6" w:type="dxa"/>
          <w:trHeight w:hRule="exact" w:val="54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8" w:after="0" w:line="266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8" w:after="0" w:line="266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>Чертѐжная</w:t>
            </w:r>
            <w:proofErr w:type="spellEnd"/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 мастерская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8" w:after="0" w:line="26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gridAfter w:val="1"/>
          <w:wAfter w:w="6" w:type="dxa"/>
          <w:trHeight w:hRule="exact" w:val="1301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640"/>
              <w:gridCol w:w="880"/>
              <w:gridCol w:w="1960"/>
            </w:tblGrid>
            <w:tr w:rsidR="001B7E07" w:rsidRPr="001B7E07" w:rsidTr="001B7E07">
              <w:trPr>
                <w:trHeight w:hRule="exact" w:val="276"/>
              </w:trPr>
              <w:tc>
                <w:tcPr>
                  <w:tcW w:w="64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Что </w:t>
                  </w:r>
                </w:p>
              </w:tc>
              <w:tc>
                <w:tcPr>
                  <w:tcW w:w="88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такое </w:t>
                  </w:r>
                </w:p>
              </w:tc>
              <w:tc>
                <w:tcPr>
                  <w:tcW w:w="196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15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технологическ</w:t>
                  </w:r>
                  <w:r w:rsidR="00611C5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ие</w:t>
                  </w: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ие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1B7E07" w:rsidRPr="001B7E07" w:rsidRDefault="001B7E07" w:rsidP="001B7E07">
            <w:pPr>
              <w:autoSpaceDE w:val="0"/>
              <w:autoSpaceDN w:val="0"/>
              <w:spacing w:before="4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операции и способы? Игрушки с пружинками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19.11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tabs>
                <w:tab w:val="left" w:pos="1692"/>
              </w:tabs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gridAfter w:val="1"/>
          <w:wAfter w:w="6" w:type="dxa"/>
          <w:trHeight w:hRule="exact" w:val="103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такое линейка и что она умеет? Аппликация «Осень».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26.11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6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gridAfter w:val="1"/>
          <w:wAfter w:w="6" w:type="dxa"/>
          <w:trHeight w:hRule="exact" w:val="120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такое </w:t>
            </w: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чертѐж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как его прочитать? Открытка-сюрприз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03.12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1E3B" w:rsidRPr="001B7E07" w:rsidRDefault="00101E3B" w:rsidP="00101E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 w:rsidSect="00940889">
          <w:pgSz w:w="11906" w:h="16838"/>
          <w:pgMar w:top="1440" w:right="572" w:bottom="432" w:left="600" w:header="720" w:footer="720" w:gutter="0"/>
          <w:cols w:space="720"/>
          <w:docGrid w:linePitch="360"/>
        </w:sectPr>
      </w:pPr>
    </w:p>
    <w:p w:rsidR="00101E3B" w:rsidRPr="001B7E07" w:rsidRDefault="00101E3B" w:rsidP="00101E3B">
      <w:pPr>
        <w:autoSpaceDE w:val="0"/>
        <w:autoSpaceDN w:val="0"/>
        <w:spacing w:after="346" w:line="22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154" w:type="dxa"/>
        <w:tblLayout w:type="fixed"/>
        <w:tblLook w:val="04A0" w:firstRow="1" w:lastRow="0" w:firstColumn="1" w:lastColumn="0" w:noHBand="0" w:noVBand="1"/>
      </w:tblPr>
      <w:tblGrid>
        <w:gridCol w:w="666"/>
        <w:gridCol w:w="3552"/>
        <w:gridCol w:w="1304"/>
        <w:gridCol w:w="2116"/>
        <w:gridCol w:w="3112"/>
      </w:tblGrid>
      <w:tr w:rsidR="001B7E07" w:rsidRPr="001B7E07" w:rsidTr="001B7E07">
        <w:trPr>
          <w:trHeight w:hRule="exact" w:val="1449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660"/>
              <w:gridCol w:w="1520"/>
              <w:gridCol w:w="1300"/>
            </w:tblGrid>
            <w:tr w:rsidR="001B7E07" w:rsidRPr="001B7E07" w:rsidTr="001B7E07">
              <w:trPr>
                <w:trHeight w:hRule="exact" w:val="276"/>
              </w:trPr>
              <w:tc>
                <w:tcPr>
                  <w:tcW w:w="66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Как </w:t>
                  </w:r>
                </w:p>
              </w:tc>
              <w:tc>
                <w:tcPr>
                  <w:tcW w:w="152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изготовить </w:t>
                  </w:r>
                </w:p>
              </w:tc>
              <w:tc>
                <w:tcPr>
                  <w:tcW w:w="130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18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несколько </w:t>
                  </w:r>
                </w:p>
              </w:tc>
            </w:tr>
          </w:tbl>
          <w:p w:rsidR="001B7E07" w:rsidRPr="001B7E07" w:rsidRDefault="001B7E07" w:rsidP="001B7E07">
            <w:pPr>
              <w:autoSpaceDE w:val="0"/>
              <w:autoSpaceDN w:val="0"/>
              <w:spacing w:before="4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одинаковых прямоугольников. Аппликация с плетением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10.11</w:t>
            </w: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trHeight w:hRule="exact" w:val="144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1160"/>
              <w:gridCol w:w="900"/>
              <w:gridCol w:w="1420"/>
            </w:tblGrid>
            <w:tr w:rsidR="001B7E07" w:rsidRPr="001B7E07" w:rsidTr="001B7E07">
              <w:trPr>
                <w:trHeight w:hRule="exact" w:val="276"/>
              </w:trPr>
              <w:tc>
                <w:tcPr>
                  <w:tcW w:w="116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Можно </w:t>
                  </w:r>
                </w:p>
              </w:tc>
              <w:tc>
                <w:tcPr>
                  <w:tcW w:w="90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ли </w:t>
                  </w:r>
                </w:p>
              </w:tc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31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разметить </w:t>
                  </w:r>
                </w:p>
              </w:tc>
            </w:tr>
          </w:tbl>
          <w:p w:rsidR="001B7E07" w:rsidRPr="001B7E07" w:rsidRDefault="001B7E07" w:rsidP="001B7E07">
            <w:pPr>
              <w:autoSpaceDE w:val="0"/>
              <w:autoSpaceDN w:val="0"/>
              <w:spacing w:before="4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прямоугольник по угольнику. Блокнотик для записей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17.12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10" w:after="0" w:line="23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trHeight w:hRule="exact" w:val="144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640"/>
              <w:gridCol w:w="680"/>
              <w:gridCol w:w="1140"/>
            </w:tblGrid>
            <w:tr w:rsidR="001B7E07" w:rsidRPr="001B7E07" w:rsidTr="001B7E07">
              <w:trPr>
                <w:trHeight w:hRule="exact" w:val="274"/>
              </w:trPr>
              <w:tc>
                <w:tcPr>
                  <w:tcW w:w="102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Можно </w:t>
                  </w:r>
                </w:p>
              </w:tc>
              <w:tc>
                <w:tcPr>
                  <w:tcW w:w="64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ли </w:t>
                  </w:r>
                </w:p>
              </w:tc>
              <w:tc>
                <w:tcPr>
                  <w:tcW w:w="68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без </w:t>
                  </w:r>
                </w:p>
              </w:tc>
              <w:tc>
                <w:tcPr>
                  <w:tcW w:w="114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1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шаблона </w:t>
                  </w:r>
                </w:p>
              </w:tc>
            </w:tr>
          </w:tbl>
          <w:p w:rsidR="001B7E07" w:rsidRPr="001B7E07" w:rsidRDefault="001B7E07" w:rsidP="001B7E07">
            <w:pPr>
              <w:autoSpaceDE w:val="0"/>
              <w:autoSpaceDN w:val="0"/>
              <w:spacing w:before="6" w:after="0" w:line="230" w:lineRule="auto"/>
              <w:ind w:lef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разметить круг? Узор в круге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ind w:right="47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24.11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trHeight w:hRule="exact" w:val="144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4" w:after="6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Мастерская Деда Мороза и </w:t>
            </w:r>
          </w:p>
          <w:tbl>
            <w:tblPr>
              <w:tblW w:w="0" w:type="auto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1660"/>
              <w:gridCol w:w="1400"/>
              <w:gridCol w:w="420"/>
            </w:tblGrid>
            <w:tr w:rsidR="001B7E07" w:rsidRPr="001B7E07" w:rsidTr="001B7E07">
              <w:trPr>
                <w:trHeight w:hRule="exact" w:val="274"/>
              </w:trPr>
              <w:tc>
                <w:tcPr>
                  <w:tcW w:w="166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6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Снегурочки. </w:t>
                  </w:r>
                </w:p>
              </w:tc>
              <w:tc>
                <w:tcPr>
                  <w:tcW w:w="140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left="28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Игрушки </w:t>
                  </w:r>
                </w:p>
              </w:tc>
              <w:tc>
                <w:tcPr>
                  <w:tcW w:w="420" w:type="dxa"/>
                  <w:tcMar>
                    <w:left w:w="0" w:type="dxa"/>
                    <w:right w:w="0" w:type="dxa"/>
                  </w:tcMar>
                </w:tcPr>
                <w:p w:rsidR="001B7E07" w:rsidRPr="001B7E07" w:rsidRDefault="001B7E07" w:rsidP="001B7E07">
                  <w:pPr>
                    <w:autoSpaceDE w:val="0"/>
                    <w:autoSpaceDN w:val="0"/>
                    <w:spacing w:before="4" w:after="0" w:line="230" w:lineRule="auto"/>
                    <w:ind w:right="2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из </w:t>
                  </w:r>
                </w:p>
              </w:tc>
            </w:tr>
          </w:tbl>
          <w:p w:rsidR="001B7E07" w:rsidRPr="001B7E07" w:rsidRDefault="001B7E07" w:rsidP="001B7E07">
            <w:pPr>
              <w:autoSpaceDE w:val="0"/>
              <w:autoSpaceDN w:val="0"/>
              <w:spacing w:before="6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конусов.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14.01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4" w:after="0" w:line="245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AF0D46">
        <w:trPr>
          <w:trHeight w:hRule="exact" w:val="738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8" w:after="0" w:line="266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after="0" w:line="276" w:lineRule="exact"/>
              <w:ind w:left="104" w:right="1296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>Конструкторска</w:t>
            </w:r>
            <w:r w:rsidR="00611C5F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>я</w:t>
            </w: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 мастерская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8" w:after="0" w:line="26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trHeight w:hRule="exact" w:val="1449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18. 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Какой секрет у подвижных игрушек? Игрушки-качалки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21.01</w:t>
            </w: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10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E07" w:rsidRPr="001B7E07" w:rsidTr="001B7E07">
        <w:trPr>
          <w:trHeight w:hRule="exact" w:val="144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tabs>
                <w:tab w:val="left" w:pos="1976"/>
              </w:tabs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из неподвижной игрушки сделать </w:t>
            </w: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подвижную? </w:t>
            </w:r>
          </w:p>
          <w:p w:rsidR="001B7E07" w:rsidRPr="001B7E07" w:rsidRDefault="001B7E07" w:rsidP="001B7E07">
            <w:pPr>
              <w:autoSpaceDE w:val="0"/>
              <w:autoSpaceDN w:val="0"/>
              <w:spacing w:before="10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Подвижные игрушки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28.01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7E07" w:rsidRPr="001B7E07" w:rsidRDefault="001B7E07" w:rsidP="001B7E07">
            <w:pPr>
              <w:autoSpaceDE w:val="0"/>
              <w:autoSpaceDN w:val="0"/>
              <w:spacing w:before="6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1B7E07">
        <w:trPr>
          <w:trHeight w:hRule="exact" w:val="144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1B7E07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1B7E07">
            <w:pPr>
              <w:tabs>
                <w:tab w:val="left" w:pos="1976"/>
              </w:tabs>
              <w:autoSpaceDE w:val="0"/>
              <w:autoSpaceDN w:val="0"/>
              <w:spacing w:before="2" w:after="0" w:line="245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Еще один способ сделать игру подвижной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1B7E07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1B7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04.02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1B7E07">
            <w:pPr>
              <w:autoSpaceDE w:val="0"/>
              <w:autoSpaceDN w:val="0"/>
              <w:spacing w:before="6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1A3A3D">
        <w:trPr>
          <w:trHeight w:hRule="exact" w:val="1097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21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45" w:type="dxa"/>
              <w:tblLayout w:type="fixed"/>
              <w:tblLook w:val="04A0" w:firstRow="1" w:lastRow="0" w:firstColumn="1" w:lastColumn="0" w:noHBand="0" w:noVBand="1"/>
            </w:tblPr>
            <w:tblGrid>
              <w:gridCol w:w="620"/>
              <w:gridCol w:w="1420"/>
              <w:gridCol w:w="1280"/>
            </w:tblGrid>
            <w:tr w:rsidR="00AF0D46" w:rsidRPr="001B7E07" w:rsidTr="00EA57ED">
              <w:trPr>
                <w:trHeight w:hRule="exact" w:val="276"/>
              </w:trPr>
              <w:tc>
                <w:tcPr>
                  <w:tcW w:w="62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Что </w:t>
                  </w:r>
                </w:p>
              </w:tc>
              <w:tc>
                <w:tcPr>
                  <w:tcW w:w="142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заставляет </w:t>
                  </w:r>
                </w:p>
              </w:tc>
              <w:tc>
                <w:tcPr>
                  <w:tcW w:w="128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ind w:left="13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вращаться </w:t>
                  </w:r>
                </w:p>
              </w:tc>
            </w:tr>
          </w:tbl>
          <w:p w:rsidR="00AF0D46" w:rsidRPr="001B7E07" w:rsidRDefault="00AF0D46" w:rsidP="00AF0D46">
            <w:pPr>
              <w:autoSpaceDE w:val="0"/>
              <w:autoSpaceDN w:val="0"/>
              <w:spacing w:before="4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пропеллер.  Пропеллер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78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11.02</w:t>
            </w: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10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tabs>
                <w:tab w:val="left" w:pos="1598"/>
              </w:tabs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защитника Отечества. Поздравительная открытка.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18.02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23.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Можно ли соединить детали без соединительных материалов. Самолёт.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25.02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45" w:lineRule="auto"/>
              <w:ind w:left="102" w:right="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24.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45" w:type="dxa"/>
              <w:tblLayout w:type="fixed"/>
              <w:tblLook w:val="04A0" w:firstRow="1" w:lastRow="0" w:firstColumn="1" w:lastColumn="0" w:noHBand="0" w:noVBand="1"/>
            </w:tblPr>
            <w:tblGrid>
              <w:gridCol w:w="700"/>
              <w:gridCol w:w="1320"/>
              <w:gridCol w:w="1300"/>
            </w:tblGrid>
            <w:tr w:rsidR="00AF0D46" w:rsidRPr="001B7E07" w:rsidTr="00EA57ED">
              <w:trPr>
                <w:trHeight w:hRule="exact" w:val="276"/>
              </w:trPr>
              <w:tc>
                <w:tcPr>
                  <w:tcW w:w="70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ind w:left="5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Поздравляем </w:t>
                  </w:r>
                </w:p>
              </w:tc>
              <w:tc>
                <w:tcPr>
                  <w:tcW w:w="132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авляем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женщженщ</w:t>
                  </w:r>
                  <w:proofErr w:type="spellEnd"/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30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женщин и</w:t>
                  </w:r>
                </w:p>
              </w:tc>
            </w:tr>
          </w:tbl>
          <w:p w:rsidR="00AF0D46" w:rsidRPr="001B7E07" w:rsidRDefault="00AF0D46" w:rsidP="00AF0D46">
            <w:pPr>
              <w:autoSpaceDE w:val="0"/>
              <w:autoSpaceDN w:val="0"/>
              <w:spacing w:before="4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девочек. Открытка к 8 Марта.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04.03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tabs>
                <w:tab w:val="left" w:pos="1316"/>
                <w:tab w:val="left" w:pos="1580"/>
              </w:tabs>
              <w:autoSpaceDE w:val="0"/>
              <w:autoSpaceDN w:val="0"/>
              <w:spacing w:before="2" w:after="0" w:line="245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25.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45" w:type="dxa"/>
              <w:tblLayout w:type="fixed"/>
              <w:tblLook w:val="04A0" w:firstRow="1" w:lastRow="0" w:firstColumn="1" w:lastColumn="0" w:noHBand="0" w:noVBand="1"/>
            </w:tblPr>
            <w:tblGrid>
              <w:gridCol w:w="1640"/>
              <w:gridCol w:w="1280"/>
              <w:gridCol w:w="400"/>
            </w:tblGrid>
            <w:tr w:rsidR="00AF0D46" w:rsidRPr="001B7E07" w:rsidTr="00EA57ED">
              <w:trPr>
                <w:trHeight w:hRule="exact" w:val="276"/>
              </w:trPr>
              <w:tc>
                <w:tcPr>
                  <w:tcW w:w="164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ind w:left="5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 машины</w:t>
                  </w:r>
                </w:p>
              </w:tc>
              <w:tc>
                <w:tcPr>
                  <w:tcW w:w="128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помогают</w:t>
                  </w:r>
                </w:p>
              </w:tc>
              <w:tc>
                <w:tcPr>
                  <w:tcW w:w="400" w:type="dxa"/>
                  <w:tcMar>
                    <w:left w:w="0" w:type="dxa"/>
                    <w:right w:w="0" w:type="dxa"/>
                  </w:tcMar>
                </w:tcPr>
                <w:p w:rsidR="00AF0D46" w:rsidRPr="001B7E07" w:rsidRDefault="00AF0D46" w:rsidP="00AF0D46">
                  <w:pPr>
                    <w:autoSpaceDE w:val="0"/>
                    <w:autoSpaceDN w:val="0"/>
                    <w:spacing w:before="4" w:after="0" w:line="230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7E0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и </w:t>
                  </w:r>
                </w:p>
              </w:tc>
            </w:tr>
          </w:tbl>
          <w:p w:rsidR="00AF0D46" w:rsidRPr="001B7E07" w:rsidRDefault="00AF0D46" w:rsidP="00AF0D46">
            <w:pPr>
              <w:autoSpaceDE w:val="0"/>
              <w:autoSpaceDN w:val="0"/>
              <w:spacing w:before="4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>человеку? Макет автомобиля.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11.03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10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26.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интересного в работе архитекторов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18.03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27.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Наши проекты.  Создадим свой город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25.03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10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61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66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66" w:lineRule="exact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,Bold" w:hAnsi="Times New Roman" w:cs="Times New Roman"/>
                <w:b/>
                <w:color w:val="000000"/>
                <w:sz w:val="28"/>
                <w:szCs w:val="28"/>
              </w:rPr>
              <w:t>Рукодельная мастерская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611C5F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</w:t>
            </w:r>
            <w:bookmarkStart w:id="0" w:name="_GoBack"/>
            <w:bookmarkEnd w:id="0"/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AF0D46" w:rsidRDefault="00AF0D46" w:rsidP="00AF0D46">
            <w:pPr>
              <w:autoSpaceDE w:val="0"/>
              <w:autoSpaceDN w:val="0"/>
              <w:spacing w:before="6" w:after="0" w:line="266" w:lineRule="exact"/>
              <w:ind w:left="102"/>
              <w:rPr>
                <w:rFonts w:ascii="Times New Roman" w:eastAsia="Times New Roman,Bold" w:hAnsi="Times New Roman" w:cs="Times New Roman"/>
                <w:color w:val="000000"/>
                <w:sz w:val="28"/>
                <w:szCs w:val="28"/>
              </w:rPr>
            </w:pPr>
            <w:r w:rsidRPr="00AF0D46">
              <w:rPr>
                <w:rFonts w:ascii="Times New Roman" w:eastAsia="Times New Roman,Bold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AF0D46" w:rsidRDefault="00AF0D46" w:rsidP="00AF0D46">
            <w:pPr>
              <w:autoSpaceDE w:val="0"/>
              <w:autoSpaceDN w:val="0"/>
              <w:spacing w:before="6" w:after="0" w:line="266" w:lineRule="exact"/>
              <w:ind w:left="104"/>
              <w:rPr>
                <w:rFonts w:ascii="Times New Roman" w:eastAsia="Times New Roman,Bold" w:hAnsi="Times New Roman" w:cs="Times New Roman"/>
                <w:color w:val="000000"/>
                <w:sz w:val="28"/>
                <w:szCs w:val="28"/>
              </w:rPr>
            </w:pPr>
            <w:r w:rsidRPr="00AF0D46">
              <w:rPr>
                <w:rFonts w:ascii="Times New Roman" w:eastAsia="Times New Roman,Bold" w:hAnsi="Times New Roman" w:cs="Times New Roman"/>
                <w:color w:val="000000"/>
                <w:sz w:val="28"/>
                <w:szCs w:val="28"/>
              </w:rPr>
              <w:t>Какие бывают ткани. Одуванчик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E627E6">
        <w:trPr>
          <w:trHeight w:hRule="exact" w:val="1097"/>
        </w:trPr>
        <w:tc>
          <w:tcPr>
            <w:tcW w:w="6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29. </w:t>
            </w:r>
          </w:p>
        </w:tc>
        <w:tc>
          <w:tcPr>
            <w:tcW w:w="355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45" w:lineRule="auto"/>
              <w:ind w:left="104" w:right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Какие бывают нитки? Как они </w:t>
            </w:r>
            <w:proofErr w:type="gram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используются?.</w:t>
            </w:r>
            <w:proofErr w:type="gram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Птичка из помпона 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15.04</w:t>
            </w:r>
          </w:p>
        </w:tc>
        <w:tc>
          <w:tcPr>
            <w:tcW w:w="31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30.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after="0" w:line="24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такое натуральные ткани? Какие их свойства? Подставка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22.04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31.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Строчка косого стежка.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29.04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32.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45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ткань превращается в изделие?  Лекало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06.05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33.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45" w:lineRule="auto"/>
              <w:ind w:left="104" w:righ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искать информацию в интернете? Аппликация.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13.05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2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3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34. 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узнали?  Чему научились?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hAnsi="Times New Roman" w:cs="Times New Roman"/>
                <w:sz w:val="28"/>
                <w:szCs w:val="28"/>
              </w:rPr>
              <w:t xml:space="preserve">             20.05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D46" w:rsidRPr="001B7E07" w:rsidTr="00AF0D46">
        <w:trPr>
          <w:trHeight w:hRule="exact" w:val="109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3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AF0D46" w:rsidRDefault="00AF0D46" w:rsidP="00AF0D46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F0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autoSpaceDE w:val="0"/>
              <w:autoSpaceDN w:val="0"/>
              <w:spacing w:before="6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0D46" w:rsidRPr="001B7E07" w:rsidRDefault="00AF0D46" w:rsidP="00AF0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1E3B" w:rsidRPr="001B7E07" w:rsidRDefault="00101E3B" w:rsidP="00101E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8"/>
          <w:szCs w:val="28"/>
        </w:rPr>
      </w:pPr>
    </w:p>
    <w:p w:rsidR="00101E3B" w:rsidRPr="001B7E07" w:rsidRDefault="00101E3B" w:rsidP="00101E3B">
      <w:pPr>
        <w:rPr>
          <w:rFonts w:ascii="Times New Roman" w:hAnsi="Times New Roman" w:cs="Times New Roman"/>
          <w:sz w:val="28"/>
          <w:szCs w:val="28"/>
        </w:rPr>
        <w:sectPr w:rsidR="00101E3B" w:rsidRPr="001B7E07" w:rsidSect="00C3083B">
          <w:pgSz w:w="11906" w:h="16838"/>
          <w:pgMar w:top="1440" w:right="568" w:bottom="432" w:left="648" w:header="720" w:footer="720" w:gutter="0"/>
          <w:cols w:space="720"/>
          <w:docGrid w:linePitch="360"/>
        </w:sectPr>
      </w:pPr>
    </w:p>
    <w:p w:rsidR="00940889" w:rsidRPr="001B7E07" w:rsidRDefault="00940889" w:rsidP="00940889">
      <w:pPr>
        <w:tabs>
          <w:tab w:val="left" w:pos="402"/>
          <w:tab w:val="left" w:pos="470"/>
          <w:tab w:val="left" w:pos="540"/>
        </w:tabs>
        <w:autoSpaceDE w:val="0"/>
        <w:autoSpaceDN w:val="0"/>
        <w:spacing w:before="640" w:after="30" w:line="370" w:lineRule="exact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,Bold" w:hAnsi="Times New Roman" w:cs="Times New Roman"/>
          <w:b/>
          <w:color w:val="000000"/>
          <w:sz w:val="28"/>
          <w:szCs w:val="28"/>
        </w:rPr>
        <w:lastRenderedPageBreak/>
        <w:t xml:space="preserve">Описание учебно-методического  и материально-технического обеспечения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Примерная основная образовательная программа начального общего образования для слабослышащих и позднооглохших детей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2.Речинская Е. Г. Сурдопедагогика. - М.: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 w:rsidR="00D52FD2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proofErr w:type="spellEnd"/>
      <w:r w:rsidR="00D52FD2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, 2023г.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Лутцева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Е.А.,  Зуева Т.П. Технология Учебник. 2 класс, Москва 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="00D52FD2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"Просвещение", 2023г.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4. 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Лутцева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Е.А.,  Зуева Т.П. Технология.  Рабочая тетрадь. 2 к</w:t>
      </w:r>
      <w:r w:rsidR="00D52FD2"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ласс, Москва "Просвещение", 2023г.</w:t>
      </w:r>
      <w:r w:rsidRPr="001B7E07">
        <w:rPr>
          <w:rFonts w:ascii="Times New Roman" w:hAnsi="Times New Roman" w:cs="Times New Roman"/>
          <w:sz w:val="28"/>
          <w:szCs w:val="28"/>
        </w:rPr>
        <w:br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hAnsi="Times New Roman" w:cs="Times New Roman"/>
          <w:sz w:val="28"/>
          <w:szCs w:val="28"/>
        </w:rPr>
        <w:tab/>
      </w: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Демонстрационные карточки для  чтения,  изобразительные наглядные пособия, образцы изготовляемых изделий, материалы и инструменты. </w:t>
      </w:r>
    </w:p>
    <w:tbl>
      <w:tblPr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2880"/>
        <w:gridCol w:w="1820"/>
        <w:gridCol w:w="1800"/>
        <w:gridCol w:w="1260"/>
        <w:gridCol w:w="1820"/>
      </w:tblGrid>
      <w:tr w:rsidR="00940889" w:rsidRPr="001B7E07" w:rsidTr="004A5F8D">
        <w:trPr>
          <w:trHeight w:hRule="exact" w:val="364"/>
        </w:trPr>
        <w:tc>
          <w:tcPr>
            <w:tcW w:w="288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0" w:after="0" w:line="230" w:lineRule="auto"/>
              <w:ind w:left="490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Мультимедийные </w:t>
            </w:r>
          </w:p>
        </w:tc>
        <w:tc>
          <w:tcPr>
            <w:tcW w:w="182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обучающие 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программы, 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0" w:after="0"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слайды </w:t>
            </w:r>
          </w:p>
        </w:tc>
        <w:tc>
          <w:tcPr>
            <w:tcW w:w="182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0" w:after="0" w:line="230" w:lineRule="auto"/>
              <w:ind w:left="17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презентации, </w:t>
            </w:r>
          </w:p>
        </w:tc>
      </w:tr>
      <w:tr w:rsidR="00940889" w:rsidRPr="001B7E07" w:rsidTr="004A5F8D">
        <w:trPr>
          <w:trHeight w:hRule="exact" w:val="376"/>
        </w:trPr>
        <w:tc>
          <w:tcPr>
            <w:tcW w:w="288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6" w:after="0" w:line="23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соответствующие </w:t>
            </w:r>
          </w:p>
        </w:tc>
        <w:tc>
          <w:tcPr>
            <w:tcW w:w="182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6" w:after="0" w:line="230" w:lineRule="auto"/>
              <w:ind w:lef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тематике, </w:t>
            </w:r>
          </w:p>
        </w:tc>
        <w:tc>
          <w:tcPr>
            <w:tcW w:w="3060" w:type="dxa"/>
            <w:gridSpan w:val="2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6" w:after="0" w:line="230" w:lineRule="auto"/>
              <w:ind w:left="23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интернет-ресурсы</w:t>
            </w:r>
            <w:proofErr w:type="spellEnd"/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</w:tc>
        <w:tc>
          <w:tcPr>
            <w:tcW w:w="1820" w:type="dxa"/>
            <w:tcMar>
              <w:left w:w="0" w:type="dxa"/>
              <w:right w:w="0" w:type="dxa"/>
            </w:tcMar>
          </w:tcPr>
          <w:p w:rsidR="00940889" w:rsidRPr="001B7E07" w:rsidRDefault="00940889" w:rsidP="004A5F8D">
            <w:pPr>
              <w:autoSpaceDE w:val="0"/>
              <w:autoSpaceDN w:val="0"/>
              <w:spacing w:before="36" w:after="0" w:line="230" w:lineRule="auto"/>
              <w:ind w:left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аудиозаписи, </w:t>
            </w:r>
          </w:p>
        </w:tc>
      </w:tr>
    </w:tbl>
    <w:p w:rsidR="00940889" w:rsidRPr="001B7E07" w:rsidRDefault="00940889" w:rsidP="00940889">
      <w:pPr>
        <w:autoSpaceDE w:val="0"/>
        <w:autoSpaceDN w:val="0"/>
        <w:spacing w:before="28" w:after="0" w:line="254" w:lineRule="auto"/>
        <w:ind w:left="262"/>
        <w:rPr>
          <w:rFonts w:ascii="Times New Roman" w:hAnsi="Times New Roman" w:cs="Times New Roman"/>
          <w:sz w:val="28"/>
          <w:szCs w:val="28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экспозиционный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экран  (</w:t>
      </w:r>
      <w:proofErr w:type="spellStart"/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. класс), компьютер, мультимедийный проектор (</w:t>
      </w:r>
      <w:proofErr w:type="spell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</w:t>
      </w:r>
      <w:proofErr w:type="spell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класс). </w:t>
      </w:r>
    </w:p>
    <w:p w:rsidR="00940889" w:rsidRPr="001B7E07" w:rsidRDefault="00940889" w:rsidP="00101E3B">
      <w:pPr>
        <w:rPr>
          <w:rFonts w:ascii="Times New Roman" w:hAnsi="Times New Roman" w:cs="Times New Roman"/>
          <w:sz w:val="28"/>
          <w:szCs w:val="28"/>
        </w:rPr>
      </w:pPr>
    </w:p>
    <w:p w:rsidR="00D457A8" w:rsidRPr="001B7E07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44B9" w:rsidRPr="001B7E07" w:rsidRDefault="00E044B9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44B9" w:rsidRPr="001B7E07" w:rsidRDefault="00E044B9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62EC" w:rsidRPr="006662EC" w:rsidRDefault="006662EC" w:rsidP="006662EC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</w:tr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Протокол заседания</w:t>
            </w: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Заместитель директора</w:t>
            </w:r>
          </w:p>
        </w:tc>
      </w:tr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по УВР</w:t>
            </w:r>
          </w:p>
        </w:tc>
      </w:tr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МБОУ </w:t>
            </w:r>
            <w:proofErr w:type="spellStart"/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Кашарской</w:t>
            </w:r>
            <w:proofErr w:type="spellEnd"/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МБОУ </w:t>
            </w:r>
            <w:proofErr w:type="spellStart"/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Кашарской</w:t>
            </w:r>
            <w:proofErr w:type="spellEnd"/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СОШ</w:t>
            </w:r>
          </w:p>
        </w:tc>
      </w:tr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6662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________________/Кривенко Е.В./</w:t>
            </w:r>
          </w:p>
        </w:tc>
      </w:tr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6662EC" w:rsidRPr="006662EC" w:rsidTr="00976630">
        <w:tc>
          <w:tcPr>
            <w:tcW w:w="4675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6662EC" w:rsidRPr="006662EC" w:rsidRDefault="006662EC" w:rsidP="006662E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6662EC" w:rsidRPr="006662EC" w:rsidRDefault="006662EC" w:rsidP="006662EC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</w:p>
    <w:p w:rsidR="00D457A8" w:rsidRPr="001B7E07" w:rsidRDefault="00D457A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44B9" w:rsidRPr="001B7E07" w:rsidRDefault="00E044B9" w:rsidP="00E044B9">
      <w:pPr>
        <w:shd w:val="clear" w:color="auto" w:fill="FFFFFF"/>
        <w:spacing w:after="0" w:line="240" w:lineRule="auto"/>
        <w:ind w:left="370" w:right="202" w:hanging="3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44B9" w:rsidRPr="001B7E07" w:rsidRDefault="00E044B9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Default="00D457A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D46" w:rsidRPr="001B7E07" w:rsidRDefault="00AF0D46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1B7E07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proofErr w:type="gramStart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 внесения</w:t>
      </w:r>
      <w:proofErr w:type="gramEnd"/>
      <w:r w:rsidRPr="001B7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изменений  в  рабочую  программу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46"/>
        <w:gridCol w:w="1354"/>
        <w:gridCol w:w="2170"/>
        <w:gridCol w:w="2575"/>
      </w:tblGrid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 КТП</w:t>
            </w: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КТП</w:t>
            </w: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 по факту</w:t>
            </w:r>
          </w:p>
        </w:tc>
        <w:tc>
          <w:tcPr>
            <w:tcW w:w="2320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корректировки ( сжатие, совмещение)</w:t>
            </w: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1B7E07" w:rsidTr="00D457A8">
        <w:tc>
          <w:tcPr>
            <w:tcW w:w="3369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1B7E0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457A8" w:rsidRPr="001B7E07" w:rsidRDefault="00D457A8" w:rsidP="00072BA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457A8" w:rsidRPr="001B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,BoldItalic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Italic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5E"/>
    <w:rsid w:val="00013C80"/>
    <w:rsid w:val="00072BAD"/>
    <w:rsid w:val="000F3429"/>
    <w:rsid w:val="00101E3B"/>
    <w:rsid w:val="001073D4"/>
    <w:rsid w:val="0017536E"/>
    <w:rsid w:val="001971F6"/>
    <w:rsid w:val="001B7E07"/>
    <w:rsid w:val="001E6D5C"/>
    <w:rsid w:val="001F6432"/>
    <w:rsid w:val="002B33CA"/>
    <w:rsid w:val="004A5F8D"/>
    <w:rsid w:val="004B6955"/>
    <w:rsid w:val="005509BD"/>
    <w:rsid w:val="005A7823"/>
    <w:rsid w:val="00611C5F"/>
    <w:rsid w:val="006662EC"/>
    <w:rsid w:val="00691132"/>
    <w:rsid w:val="006B1FFA"/>
    <w:rsid w:val="006F1A0A"/>
    <w:rsid w:val="007C0E8F"/>
    <w:rsid w:val="00832AF5"/>
    <w:rsid w:val="00870885"/>
    <w:rsid w:val="00916018"/>
    <w:rsid w:val="00940889"/>
    <w:rsid w:val="009D634F"/>
    <w:rsid w:val="00AF0D46"/>
    <w:rsid w:val="00B00FFC"/>
    <w:rsid w:val="00B22DFD"/>
    <w:rsid w:val="00B36A81"/>
    <w:rsid w:val="00B56878"/>
    <w:rsid w:val="00BE63B5"/>
    <w:rsid w:val="00C3083B"/>
    <w:rsid w:val="00C53A5E"/>
    <w:rsid w:val="00D338E5"/>
    <w:rsid w:val="00D457A8"/>
    <w:rsid w:val="00D52FD2"/>
    <w:rsid w:val="00E044B9"/>
    <w:rsid w:val="00F16159"/>
    <w:rsid w:val="00FB65F3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286B"/>
  <w15:chartTrackingRefBased/>
  <w15:docId w15:val="{CD5BC56E-7ABE-4857-9E76-50370430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101E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101E3B"/>
    <w:pPr>
      <w:keepNext/>
      <w:keepLines/>
      <w:spacing w:before="4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101E3B"/>
    <w:pPr>
      <w:keepNext/>
      <w:keepLines/>
      <w:spacing w:before="4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01E3B"/>
    <w:pPr>
      <w:keepNext/>
      <w:keepLines/>
      <w:spacing w:before="4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01E3B"/>
    <w:pPr>
      <w:keepNext/>
      <w:keepLines/>
      <w:spacing w:before="4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01E3B"/>
    <w:pPr>
      <w:keepNext/>
      <w:keepLines/>
      <w:spacing w:before="4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01E3B"/>
    <w:pPr>
      <w:keepNext/>
      <w:keepLines/>
      <w:spacing w:before="4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01E3B"/>
    <w:pPr>
      <w:keepNext/>
      <w:keepLines/>
      <w:spacing w:before="4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01E3B"/>
    <w:pPr>
      <w:keepNext/>
      <w:keepLines/>
      <w:spacing w:before="4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Preformatted"/>
    <w:basedOn w:val="a1"/>
    <w:link w:val="HTML0"/>
    <w:uiPriority w:val="99"/>
    <w:semiHidden/>
    <w:unhideWhenUsed/>
    <w:rsid w:val="000F34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0F3429"/>
    <w:rPr>
      <w:rFonts w:ascii="Consolas" w:hAnsi="Consolas"/>
      <w:sz w:val="20"/>
      <w:szCs w:val="20"/>
    </w:rPr>
  </w:style>
  <w:style w:type="paragraph" w:styleId="a5">
    <w:name w:val="List Paragraph"/>
    <w:basedOn w:val="a1"/>
    <w:uiPriority w:val="34"/>
    <w:qFormat/>
    <w:rsid w:val="00916018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916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916018"/>
    <w:rPr>
      <w:rFonts w:ascii="Segoe UI" w:hAnsi="Segoe UI" w:cs="Segoe UI"/>
      <w:sz w:val="18"/>
      <w:szCs w:val="18"/>
    </w:rPr>
  </w:style>
  <w:style w:type="paragraph" w:styleId="a8">
    <w:name w:val="Normal (Web)"/>
    <w:basedOn w:val="a1"/>
    <w:uiPriority w:val="99"/>
    <w:semiHidden/>
    <w:unhideWhenUsed/>
    <w:rsid w:val="002B33CA"/>
    <w:rPr>
      <w:rFonts w:ascii="Times New Roman" w:hAnsi="Times New Roman" w:cs="Times New Roman"/>
      <w:sz w:val="24"/>
      <w:szCs w:val="24"/>
    </w:rPr>
  </w:style>
  <w:style w:type="paragraph" w:customStyle="1" w:styleId="msonormal0">
    <w:name w:val="msonormal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2"/>
    <w:rsid w:val="00072BAD"/>
  </w:style>
  <w:style w:type="paragraph" w:customStyle="1" w:styleId="c88">
    <w:name w:val="c88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2"/>
    <w:rsid w:val="00072BAD"/>
  </w:style>
  <w:style w:type="paragraph" w:customStyle="1" w:styleId="c7">
    <w:name w:val="c7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2"/>
    <w:rsid w:val="00072BAD"/>
  </w:style>
  <w:style w:type="paragraph" w:customStyle="1" w:styleId="c39">
    <w:name w:val="c39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2"/>
    <w:rsid w:val="00072BAD"/>
  </w:style>
  <w:style w:type="character" w:customStyle="1" w:styleId="c60">
    <w:name w:val="c60"/>
    <w:basedOn w:val="a2"/>
    <w:rsid w:val="00072BAD"/>
  </w:style>
  <w:style w:type="paragraph" w:customStyle="1" w:styleId="c37">
    <w:name w:val="c37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1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3"/>
    <w:uiPriority w:val="59"/>
    <w:rsid w:val="00D457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">
    <w:name w:val="Нет списка1"/>
    <w:next w:val="a4"/>
    <w:uiPriority w:val="99"/>
    <w:semiHidden/>
    <w:unhideWhenUsed/>
    <w:rsid w:val="009D634F"/>
  </w:style>
  <w:style w:type="character" w:customStyle="1" w:styleId="c67">
    <w:name w:val="c67"/>
    <w:basedOn w:val="a2"/>
    <w:rsid w:val="009D634F"/>
  </w:style>
  <w:style w:type="character" w:customStyle="1" w:styleId="c43">
    <w:name w:val="c43"/>
    <w:basedOn w:val="a2"/>
    <w:rsid w:val="009D634F"/>
  </w:style>
  <w:style w:type="paragraph" w:customStyle="1" w:styleId="c3">
    <w:name w:val="c3"/>
    <w:basedOn w:val="a1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2"/>
    <w:rsid w:val="009D634F"/>
  </w:style>
  <w:style w:type="character" w:customStyle="1" w:styleId="c26">
    <w:name w:val="c26"/>
    <w:basedOn w:val="a2"/>
    <w:rsid w:val="009D634F"/>
  </w:style>
  <w:style w:type="character" w:customStyle="1" w:styleId="c27">
    <w:name w:val="c27"/>
    <w:basedOn w:val="a2"/>
    <w:rsid w:val="009D634F"/>
  </w:style>
  <w:style w:type="paragraph" w:customStyle="1" w:styleId="c48">
    <w:name w:val="c48"/>
    <w:basedOn w:val="a1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1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2"/>
    <w:rsid w:val="009D634F"/>
  </w:style>
  <w:style w:type="paragraph" w:customStyle="1" w:styleId="c104">
    <w:name w:val="c104"/>
    <w:basedOn w:val="a1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1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1"/>
    <w:next w:val="a1"/>
    <w:link w:val="12"/>
    <w:uiPriority w:val="9"/>
    <w:qFormat/>
    <w:rsid w:val="00101E3B"/>
    <w:pPr>
      <w:keepNext/>
      <w:keepLines/>
      <w:spacing w:before="480" w:after="0" w:line="276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101E3B"/>
    <w:pPr>
      <w:keepNext/>
      <w:keepLines/>
      <w:spacing w:before="200" w:after="0" w:line="276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101E3B"/>
    <w:pPr>
      <w:keepNext/>
      <w:keepLines/>
      <w:spacing w:before="200" w:after="0" w:line="276" w:lineRule="auto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101E3B"/>
    <w:pPr>
      <w:keepNext/>
      <w:keepLines/>
      <w:spacing w:before="200" w:after="0" w:line="276" w:lineRule="auto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101E3B"/>
    <w:pPr>
      <w:keepNext/>
      <w:keepLines/>
      <w:spacing w:before="200" w:after="0" w:line="276" w:lineRule="auto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101E3B"/>
    <w:pPr>
      <w:keepNext/>
      <w:keepLines/>
      <w:spacing w:before="200" w:after="0" w:line="276" w:lineRule="auto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101E3B"/>
    <w:pPr>
      <w:keepNext/>
      <w:keepLines/>
      <w:spacing w:before="200" w:after="0" w:line="276" w:lineRule="auto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101E3B"/>
    <w:pPr>
      <w:keepNext/>
      <w:keepLines/>
      <w:spacing w:before="200" w:after="0" w:line="276" w:lineRule="auto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101E3B"/>
    <w:pPr>
      <w:keepNext/>
      <w:keepLines/>
      <w:spacing w:before="200" w:after="0" w:line="276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23">
    <w:name w:val="Нет списка2"/>
    <w:next w:val="a4"/>
    <w:uiPriority w:val="99"/>
    <w:semiHidden/>
    <w:unhideWhenUsed/>
    <w:rsid w:val="00101E3B"/>
  </w:style>
  <w:style w:type="paragraph" w:styleId="aa">
    <w:name w:val="header"/>
    <w:basedOn w:val="a1"/>
    <w:link w:val="ab"/>
    <w:uiPriority w:val="99"/>
    <w:unhideWhenUsed/>
    <w:rsid w:val="00101E3B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b">
    <w:name w:val="Верхний колонтитул Знак"/>
    <w:basedOn w:val="a2"/>
    <w:link w:val="aa"/>
    <w:uiPriority w:val="99"/>
    <w:rsid w:val="00101E3B"/>
    <w:rPr>
      <w:rFonts w:eastAsia="MS Mincho"/>
      <w:lang w:val="en-US"/>
    </w:rPr>
  </w:style>
  <w:style w:type="paragraph" w:styleId="ac">
    <w:name w:val="footer"/>
    <w:basedOn w:val="a1"/>
    <w:link w:val="ad"/>
    <w:uiPriority w:val="99"/>
    <w:unhideWhenUsed/>
    <w:rsid w:val="00101E3B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d">
    <w:name w:val="Нижний колонтитул Знак"/>
    <w:basedOn w:val="a2"/>
    <w:link w:val="ac"/>
    <w:uiPriority w:val="99"/>
    <w:rsid w:val="00101E3B"/>
    <w:rPr>
      <w:rFonts w:eastAsia="MS Mincho"/>
      <w:lang w:val="en-US"/>
    </w:rPr>
  </w:style>
  <w:style w:type="paragraph" w:styleId="ae">
    <w:name w:val="No Spacing"/>
    <w:uiPriority w:val="1"/>
    <w:qFormat/>
    <w:rsid w:val="00101E3B"/>
    <w:pPr>
      <w:spacing w:after="0" w:line="240" w:lineRule="auto"/>
    </w:pPr>
    <w:rPr>
      <w:rFonts w:eastAsia="MS Mincho"/>
      <w:lang w:val="en-US"/>
    </w:rPr>
  </w:style>
  <w:style w:type="character" w:customStyle="1" w:styleId="12">
    <w:name w:val="Заголовок 1 Знак"/>
    <w:basedOn w:val="a2"/>
    <w:link w:val="110"/>
    <w:uiPriority w:val="9"/>
    <w:rsid w:val="00101E3B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101E3B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101E3B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Заголовок1"/>
    <w:basedOn w:val="a1"/>
    <w:next w:val="a1"/>
    <w:uiPriority w:val="10"/>
    <w:qFormat/>
    <w:rsid w:val="00101E3B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">
    <w:name w:val="Заголовок Знак"/>
    <w:basedOn w:val="a2"/>
    <w:link w:val="af0"/>
    <w:uiPriority w:val="10"/>
    <w:rsid w:val="00101E3B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101E3B"/>
    <w:pPr>
      <w:numPr>
        <w:ilvl w:val="1"/>
      </w:numPr>
      <w:spacing w:after="200" w:line="276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1">
    <w:name w:val="Подзаголовок Знак"/>
    <w:basedOn w:val="a2"/>
    <w:link w:val="af2"/>
    <w:uiPriority w:val="11"/>
    <w:rsid w:val="00101E3B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f3">
    <w:name w:val="Body Text"/>
    <w:basedOn w:val="a1"/>
    <w:link w:val="af4"/>
    <w:uiPriority w:val="99"/>
    <w:unhideWhenUsed/>
    <w:rsid w:val="00101E3B"/>
    <w:pPr>
      <w:spacing w:after="120" w:line="276" w:lineRule="auto"/>
    </w:pPr>
    <w:rPr>
      <w:rFonts w:eastAsia="MS Mincho"/>
      <w:lang w:val="en-US"/>
    </w:rPr>
  </w:style>
  <w:style w:type="character" w:customStyle="1" w:styleId="af4">
    <w:name w:val="Основной текст Знак"/>
    <w:basedOn w:val="a2"/>
    <w:link w:val="af3"/>
    <w:uiPriority w:val="99"/>
    <w:rsid w:val="00101E3B"/>
    <w:rPr>
      <w:rFonts w:eastAsia="MS Mincho"/>
      <w:lang w:val="en-US"/>
    </w:rPr>
  </w:style>
  <w:style w:type="paragraph" w:styleId="24">
    <w:name w:val="Body Text 2"/>
    <w:basedOn w:val="a1"/>
    <w:link w:val="25"/>
    <w:uiPriority w:val="99"/>
    <w:unhideWhenUsed/>
    <w:rsid w:val="00101E3B"/>
    <w:pPr>
      <w:spacing w:after="120" w:line="480" w:lineRule="auto"/>
    </w:pPr>
    <w:rPr>
      <w:rFonts w:eastAsia="MS Mincho"/>
      <w:lang w:val="en-US"/>
    </w:rPr>
  </w:style>
  <w:style w:type="character" w:customStyle="1" w:styleId="25">
    <w:name w:val="Основной текст 2 Знак"/>
    <w:basedOn w:val="a2"/>
    <w:link w:val="24"/>
    <w:uiPriority w:val="99"/>
    <w:rsid w:val="00101E3B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101E3B"/>
    <w:pPr>
      <w:spacing w:after="120" w:line="276" w:lineRule="auto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101E3B"/>
    <w:rPr>
      <w:rFonts w:eastAsia="MS Mincho"/>
      <w:sz w:val="16"/>
      <w:szCs w:val="16"/>
      <w:lang w:val="en-US"/>
    </w:rPr>
  </w:style>
  <w:style w:type="paragraph" w:styleId="af5">
    <w:name w:val="List"/>
    <w:basedOn w:val="a1"/>
    <w:uiPriority w:val="99"/>
    <w:unhideWhenUsed/>
    <w:rsid w:val="00101E3B"/>
    <w:pPr>
      <w:spacing w:after="200" w:line="276" w:lineRule="auto"/>
      <w:ind w:left="360" w:hanging="360"/>
      <w:contextualSpacing/>
    </w:pPr>
    <w:rPr>
      <w:rFonts w:eastAsia="MS Mincho"/>
      <w:lang w:val="en-US"/>
    </w:rPr>
  </w:style>
  <w:style w:type="paragraph" w:styleId="26">
    <w:name w:val="List 2"/>
    <w:basedOn w:val="a1"/>
    <w:uiPriority w:val="99"/>
    <w:unhideWhenUsed/>
    <w:rsid w:val="00101E3B"/>
    <w:pPr>
      <w:spacing w:after="200" w:line="276" w:lineRule="auto"/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101E3B"/>
    <w:pPr>
      <w:spacing w:after="200" w:line="276" w:lineRule="auto"/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101E3B"/>
    <w:pPr>
      <w:numPr>
        <w:numId w:val="1"/>
      </w:numPr>
      <w:tabs>
        <w:tab w:val="clear" w:pos="360"/>
        <w:tab w:val="num" w:pos="720"/>
      </w:tabs>
      <w:spacing w:after="200" w:line="276" w:lineRule="auto"/>
      <w:ind w:left="720"/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101E3B"/>
    <w:pPr>
      <w:numPr>
        <w:numId w:val="2"/>
      </w:numPr>
      <w:spacing w:after="200" w:line="276" w:lineRule="auto"/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101E3B"/>
    <w:pPr>
      <w:numPr>
        <w:numId w:val="3"/>
      </w:numPr>
      <w:tabs>
        <w:tab w:val="clear" w:pos="1080"/>
        <w:tab w:val="num" w:pos="720"/>
      </w:tabs>
      <w:spacing w:after="200" w:line="276" w:lineRule="auto"/>
      <w:ind w:left="720"/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101E3B"/>
    <w:pPr>
      <w:numPr>
        <w:numId w:val="4"/>
      </w:numPr>
      <w:tabs>
        <w:tab w:val="clear" w:pos="360"/>
        <w:tab w:val="num" w:pos="720"/>
      </w:tabs>
      <w:spacing w:after="200" w:line="276" w:lineRule="auto"/>
      <w:ind w:left="720"/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101E3B"/>
    <w:pPr>
      <w:numPr>
        <w:numId w:val="5"/>
      </w:numPr>
      <w:spacing w:after="200" w:line="276" w:lineRule="auto"/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101E3B"/>
    <w:pPr>
      <w:numPr>
        <w:numId w:val="6"/>
      </w:numPr>
      <w:tabs>
        <w:tab w:val="clear" w:pos="1080"/>
        <w:tab w:val="num" w:pos="720"/>
      </w:tabs>
      <w:spacing w:after="200" w:line="276" w:lineRule="auto"/>
      <w:ind w:left="720"/>
      <w:contextualSpacing/>
    </w:pPr>
    <w:rPr>
      <w:rFonts w:eastAsia="MS Mincho"/>
      <w:lang w:val="en-US"/>
    </w:rPr>
  </w:style>
  <w:style w:type="paragraph" w:styleId="af6">
    <w:name w:val="List Continue"/>
    <w:basedOn w:val="a1"/>
    <w:uiPriority w:val="99"/>
    <w:unhideWhenUsed/>
    <w:rsid w:val="00101E3B"/>
    <w:pPr>
      <w:spacing w:after="120" w:line="276" w:lineRule="auto"/>
      <w:ind w:left="360"/>
      <w:contextualSpacing/>
    </w:pPr>
    <w:rPr>
      <w:rFonts w:eastAsia="MS Mincho"/>
      <w:lang w:val="en-US"/>
    </w:rPr>
  </w:style>
  <w:style w:type="paragraph" w:styleId="27">
    <w:name w:val="List Continue 2"/>
    <w:basedOn w:val="a1"/>
    <w:uiPriority w:val="99"/>
    <w:unhideWhenUsed/>
    <w:rsid w:val="00101E3B"/>
    <w:pPr>
      <w:spacing w:after="120" w:line="276" w:lineRule="auto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101E3B"/>
    <w:pPr>
      <w:spacing w:after="120" w:line="276" w:lineRule="auto"/>
      <w:ind w:left="1080"/>
      <w:contextualSpacing/>
    </w:pPr>
    <w:rPr>
      <w:rFonts w:eastAsia="MS Mincho"/>
      <w:lang w:val="en-US"/>
    </w:rPr>
  </w:style>
  <w:style w:type="paragraph" w:styleId="af7">
    <w:name w:val="macro"/>
    <w:link w:val="af8"/>
    <w:uiPriority w:val="99"/>
    <w:unhideWhenUsed/>
    <w:rsid w:val="00101E3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sz w:val="20"/>
      <w:szCs w:val="20"/>
      <w:lang w:val="en-US"/>
    </w:rPr>
  </w:style>
  <w:style w:type="character" w:customStyle="1" w:styleId="af8">
    <w:name w:val="Текст макроса Знак"/>
    <w:basedOn w:val="a2"/>
    <w:link w:val="af7"/>
    <w:uiPriority w:val="99"/>
    <w:rsid w:val="00101E3B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101E3B"/>
    <w:pPr>
      <w:spacing w:after="200" w:line="276" w:lineRule="auto"/>
    </w:pPr>
    <w:rPr>
      <w:rFonts w:eastAsia="MS Mincho"/>
      <w:i/>
      <w:iCs/>
      <w:color w:val="000000"/>
      <w:lang w:val="en-US"/>
    </w:rPr>
  </w:style>
  <w:style w:type="character" w:customStyle="1" w:styleId="28">
    <w:name w:val="Цитата 2 Знак"/>
    <w:basedOn w:val="a2"/>
    <w:link w:val="29"/>
    <w:uiPriority w:val="29"/>
    <w:rsid w:val="00101E3B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101E3B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101E3B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101E3B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101E3B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101E3B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101E3B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101E3B"/>
    <w:pPr>
      <w:spacing w:after="200"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9">
    <w:name w:val="Strong"/>
    <w:basedOn w:val="a2"/>
    <w:uiPriority w:val="22"/>
    <w:qFormat/>
    <w:rsid w:val="00101E3B"/>
    <w:rPr>
      <w:b/>
      <w:bCs/>
    </w:rPr>
  </w:style>
  <w:style w:type="character" w:styleId="afa">
    <w:name w:val="Emphasis"/>
    <w:basedOn w:val="a2"/>
    <w:uiPriority w:val="20"/>
    <w:qFormat/>
    <w:rsid w:val="00101E3B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101E3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b">
    <w:name w:val="Выделенная цитата Знак"/>
    <w:basedOn w:val="a2"/>
    <w:link w:val="afc"/>
    <w:uiPriority w:val="30"/>
    <w:rsid w:val="00101E3B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101E3B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101E3B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101E3B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101E3B"/>
    <w:rPr>
      <w:b/>
      <w:bCs/>
      <w:smallCaps/>
      <w:color w:val="C0504D"/>
      <w:spacing w:val="5"/>
      <w:u w:val="single"/>
    </w:rPr>
  </w:style>
  <w:style w:type="character" w:styleId="afd">
    <w:name w:val="Book Title"/>
    <w:basedOn w:val="a2"/>
    <w:uiPriority w:val="33"/>
    <w:qFormat/>
    <w:rsid w:val="00101E3B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101E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e">
    <w:name w:val="TOC Heading"/>
    <w:basedOn w:val="1"/>
    <w:next w:val="a1"/>
    <w:uiPriority w:val="39"/>
    <w:semiHidden/>
    <w:unhideWhenUsed/>
    <w:qFormat/>
    <w:rsid w:val="00101E3B"/>
    <w:p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table" w:customStyle="1" w:styleId="1b">
    <w:name w:val="Сетка таблицы1"/>
    <w:basedOn w:val="a3"/>
    <w:next w:val="a9"/>
    <w:uiPriority w:val="59"/>
    <w:rsid w:val="00101E3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ветлая заливка1"/>
    <w:basedOn w:val="a3"/>
    <w:next w:val="aff"/>
    <w:uiPriority w:val="60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101E3B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101E3B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101E3B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101E3B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101E3B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101E3B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d">
    <w:name w:val="Светлый список1"/>
    <w:basedOn w:val="a3"/>
    <w:next w:val="aff0"/>
    <w:uiPriority w:val="61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e">
    <w:name w:val="Светлая сетка1"/>
    <w:basedOn w:val="a3"/>
    <w:next w:val="aff1"/>
    <w:uiPriority w:val="62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f"/>
    <w:uiPriority w:val="63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a"/>
    <w:uiPriority w:val="64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0"/>
    <w:uiPriority w:val="65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b"/>
    <w:uiPriority w:val="66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1"/>
    <w:uiPriority w:val="67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c"/>
    <w:uiPriority w:val="68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101E3B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101E3B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2">
    <w:name w:val="Темный список1"/>
    <w:basedOn w:val="a3"/>
    <w:next w:val="aff2"/>
    <w:uiPriority w:val="70"/>
    <w:rsid w:val="00101E3B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101E3B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101E3B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101E3B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101E3B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101E3B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101E3B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3">
    <w:name w:val="Цветная заливка1"/>
    <w:basedOn w:val="a3"/>
    <w:next w:val="aff3"/>
    <w:uiPriority w:val="71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4">
    <w:name w:val="Цветной список1"/>
    <w:basedOn w:val="a3"/>
    <w:next w:val="aff4"/>
    <w:uiPriority w:val="72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5">
    <w:name w:val="Цветная сетка1"/>
    <w:basedOn w:val="a3"/>
    <w:next w:val="aff5"/>
    <w:uiPriority w:val="73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101E3B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215">
    <w:name w:val="Заголовок 2 Знак1"/>
    <w:basedOn w:val="a2"/>
    <w:uiPriority w:val="9"/>
    <w:semiHidden/>
    <w:rsid w:val="00101E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101E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0">
    <w:name w:val="Title"/>
    <w:basedOn w:val="a1"/>
    <w:next w:val="a1"/>
    <w:link w:val="af"/>
    <w:uiPriority w:val="10"/>
    <w:qFormat/>
    <w:rsid w:val="00101E3B"/>
    <w:pPr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Заголовок Знак1"/>
    <w:basedOn w:val="a2"/>
    <w:uiPriority w:val="10"/>
    <w:rsid w:val="00101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2">
    <w:name w:val="Subtitle"/>
    <w:basedOn w:val="a1"/>
    <w:next w:val="a1"/>
    <w:link w:val="af1"/>
    <w:uiPriority w:val="11"/>
    <w:qFormat/>
    <w:rsid w:val="00101E3B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101E3B"/>
    <w:rPr>
      <w:rFonts w:eastAsiaTheme="minorEastAsia"/>
      <w:color w:val="5A5A5A" w:themeColor="text1" w:themeTint="A5"/>
      <w:spacing w:val="15"/>
    </w:rPr>
  </w:style>
  <w:style w:type="paragraph" w:styleId="29">
    <w:name w:val="Quote"/>
    <w:basedOn w:val="a1"/>
    <w:next w:val="a1"/>
    <w:link w:val="28"/>
    <w:uiPriority w:val="29"/>
    <w:qFormat/>
    <w:rsid w:val="00101E3B"/>
    <w:pPr>
      <w:spacing w:before="200"/>
      <w:ind w:left="864" w:right="864"/>
      <w:jc w:val="center"/>
    </w:pPr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101E3B"/>
    <w:rPr>
      <w:i/>
      <w:iCs/>
      <w:color w:val="404040" w:themeColor="text1" w:themeTint="BF"/>
    </w:rPr>
  </w:style>
  <w:style w:type="character" w:customStyle="1" w:styleId="410">
    <w:name w:val="Заголовок 4 Знак1"/>
    <w:basedOn w:val="a2"/>
    <w:uiPriority w:val="9"/>
    <w:semiHidden/>
    <w:rsid w:val="00101E3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2"/>
    <w:uiPriority w:val="9"/>
    <w:semiHidden/>
    <w:rsid w:val="00101E3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2"/>
    <w:uiPriority w:val="9"/>
    <w:semiHidden/>
    <w:rsid w:val="00101E3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101E3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2"/>
    <w:uiPriority w:val="9"/>
    <w:semiHidden/>
    <w:rsid w:val="00101E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2"/>
    <w:uiPriority w:val="9"/>
    <w:semiHidden/>
    <w:rsid w:val="00101E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c">
    <w:name w:val="Intense Quote"/>
    <w:basedOn w:val="a1"/>
    <w:next w:val="a1"/>
    <w:link w:val="afb"/>
    <w:uiPriority w:val="30"/>
    <w:qFormat/>
    <w:rsid w:val="00101E3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101E3B"/>
    <w:rPr>
      <w:i/>
      <w:iCs/>
      <w:color w:val="5B9BD5" w:themeColor="accent1"/>
    </w:rPr>
  </w:style>
  <w:style w:type="character" w:styleId="aff6">
    <w:name w:val="Subtle Emphasis"/>
    <w:basedOn w:val="a2"/>
    <w:uiPriority w:val="19"/>
    <w:qFormat/>
    <w:rsid w:val="00101E3B"/>
    <w:rPr>
      <w:i/>
      <w:iCs/>
      <w:color w:val="404040" w:themeColor="text1" w:themeTint="BF"/>
    </w:rPr>
  </w:style>
  <w:style w:type="character" w:styleId="aff7">
    <w:name w:val="Intense Emphasis"/>
    <w:basedOn w:val="a2"/>
    <w:uiPriority w:val="21"/>
    <w:qFormat/>
    <w:rsid w:val="00101E3B"/>
    <w:rPr>
      <w:i/>
      <w:iCs/>
      <w:color w:val="5B9BD5" w:themeColor="accent1"/>
    </w:rPr>
  </w:style>
  <w:style w:type="character" w:styleId="aff8">
    <w:name w:val="Subtle Reference"/>
    <w:basedOn w:val="a2"/>
    <w:uiPriority w:val="31"/>
    <w:qFormat/>
    <w:rsid w:val="00101E3B"/>
    <w:rPr>
      <w:smallCaps/>
      <w:color w:val="5A5A5A" w:themeColor="text1" w:themeTint="A5"/>
    </w:rPr>
  </w:style>
  <w:style w:type="character" w:styleId="aff9">
    <w:name w:val="Intense Reference"/>
    <w:basedOn w:val="a2"/>
    <w:uiPriority w:val="32"/>
    <w:qFormat/>
    <w:rsid w:val="00101E3B"/>
    <w:rPr>
      <w:b/>
      <w:bCs/>
      <w:smallCaps/>
      <w:color w:val="5B9BD5" w:themeColor="accent1"/>
      <w:spacing w:val="5"/>
    </w:rPr>
  </w:style>
  <w:style w:type="table" w:styleId="aff">
    <w:name w:val="Light Shading"/>
    <w:basedOn w:val="a3"/>
    <w:uiPriority w:val="60"/>
    <w:semiHidden/>
    <w:unhideWhenUsed/>
    <w:rsid w:val="00101E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semiHidden/>
    <w:unhideWhenUsed/>
    <w:rsid w:val="00101E3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semiHidden/>
    <w:unhideWhenUsed/>
    <w:rsid w:val="00101E3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semiHidden/>
    <w:unhideWhenUsed/>
    <w:rsid w:val="00101E3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101E3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101E3B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101E3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0">
    <w:name w:val="Light List"/>
    <w:basedOn w:val="a3"/>
    <w:uiPriority w:val="61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1">
    <w:name w:val="Light Grid"/>
    <w:basedOn w:val="a3"/>
    <w:uiPriority w:val="62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2">
    <w:name w:val="Light Grid Accent 2"/>
    <w:basedOn w:val="a3"/>
    <w:uiPriority w:val="62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2">
    <w:name w:val="Light Grid Accent 3"/>
    <w:basedOn w:val="a3"/>
    <w:uiPriority w:val="62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2">
    <w:name w:val="Light Grid Accent 4"/>
    <w:basedOn w:val="a3"/>
    <w:uiPriority w:val="62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2">
    <w:name w:val="Light Grid Accent 5"/>
    <w:basedOn w:val="a3"/>
    <w:uiPriority w:val="62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2">
    <w:name w:val="Light Grid Accent 6"/>
    <w:basedOn w:val="a3"/>
    <w:uiPriority w:val="62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f">
    <w:name w:val="Medium Shading 1"/>
    <w:basedOn w:val="a3"/>
    <w:uiPriority w:val="63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f0">
    <w:name w:val="Medium List 1"/>
    <w:basedOn w:val="a3"/>
    <w:uiPriority w:val="65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b">
    <w:name w:val="Medium List 2"/>
    <w:basedOn w:val="a3"/>
    <w:uiPriority w:val="66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1">
    <w:name w:val="Medium Grid 1"/>
    <w:basedOn w:val="a3"/>
    <w:uiPriority w:val="67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2">
    <w:name w:val="Medium Grid 1 Accent 2"/>
    <w:basedOn w:val="a3"/>
    <w:uiPriority w:val="67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2">
    <w:name w:val="Medium Grid 1 Accent 3"/>
    <w:basedOn w:val="a3"/>
    <w:uiPriority w:val="67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2">
    <w:name w:val="Medium Grid 1 Accent 4"/>
    <w:basedOn w:val="a3"/>
    <w:uiPriority w:val="67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2">
    <w:name w:val="Medium Grid 1 Accent 5"/>
    <w:basedOn w:val="a3"/>
    <w:uiPriority w:val="67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2">
    <w:name w:val="Medium Grid 1 Accent 6"/>
    <w:basedOn w:val="a3"/>
    <w:uiPriority w:val="67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c">
    <w:name w:val="Medium Grid 2"/>
    <w:basedOn w:val="a3"/>
    <w:uiPriority w:val="68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semiHidden/>
    <w:unhideWhenUsed/>
    <w:rsid w:val="00101E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101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2">
    <w:name w:val="Dark List"/>
    <w:basedOn w:val="a3"/>
    <w:uiPriority w:val="70"/>
    <w:semiHidden/>
    <w:unhideWhenUsed/>
    <w:rsid w:val="00101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semiHidden/>
    <w:unhideWhenUsed/>
    <w:rsid w:val="00101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3"/>
    <w:uiPriority w:val="70"/>
    <w:semiHidden/>
    <w:unhideWhenUsed/>
    <w:rsid w:val="00101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3">
    <w:name w:val="Dark List Accent 3"/>
    <w:basedOn w:val="a3"/>
    <w:uiPriority w:val="70"/>
    <w:semiHidden/>
    <w:unhideWhenUsed/>
    <w:rsid w:val="00101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sid w:val="00101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rsid w:val="00101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sid w:val="00101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3">
    <w:name w:val="Colorful Shading"/>
    <w:basedOn w:val="a3"/>
    <w:uiPriority w:val="71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3"/>
    <w:uiPriority w:val="71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4">
    <w:name w:val="Colorful List"/>
    <w:basedOn w:val="a3"/>
    <w:uiPriority w:val="72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5">
    <w:name w:val="Colorful List Accent 2"/>
    <w:basedOn w:val="a3"/>
    <w:uiPriority w:val="72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5">
    <w:name w:val="Colorful List Accent 3"/>
    <w:basedOn w:val="a3"/>
    <w:uiPriority w:val="72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5">
    <w:name w:val="Colorful List Accent 4"/>
    <w:basedOn w:val="a3"/>
    <w:uiPriority w:val="72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5">
    <w:name w:val="Colorful List Accent 5"/>
    <w:basedOn w:val="a3"/>
    <w:uiPriority w:val="72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5">
    <w:name w:val="Colorful List Accent 6"/>
    <w:basedOn w:val="a3"/>
    <w:uiPriority w:val="72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5">
    <w:name w:val="Colorful Grid"/>
    <w:basedOn w:val="a3"/>
    <w:uiPriority w:val="73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6">
    <w:name w:val="Colorful Grid Accent 2"/>
    <w:basedOn w:val="a3"/>
    <w:uiPriority w:val="73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3"/>
    <w:uiPriority w:val="73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6">
    <w:name w:val="Colorful Grid Accent 4"/>
    <w:basedOn w:val="a3"/>
    <w:uiPriority w:val="73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6">
    <w:name w:val="Colorful Grid Accent 5"/>
    <w:basedOn w:val="a3"/>
    <w:uiPriority w:val="73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6">
    <w:name w:val="Colorful Grid Accent 6"/>
    <w:basedOn w:val="a3"/>
    <w:uiPriority w:val="73"/>
    <w:semiHidden/>
    <w:unhideWhenUsed/>
    <w:rsid w:val="00101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73C88-7784-4367-9F43-FA3A27FBE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17</Pages>
  <Words>4188</Words>
  <Characters>23876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2025-09-21T19:18:00Z</cp:lastPrinted>
  <dcterms:created xsi:type="dcterms:W3CDTF">2025-09-10T14:52:00Z</dcterms:created>
  <dcterms:modified xsi:type="dcterms:W3CDTF">2025-09-21T19:23:00Z</dcterms:modified>
</cp:coreProperties>
</file>